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617949" w14:textId="77777777" w:rsidR="005A010F" w:rsidRPr="00134F38" w:rsidRDefault="00000000">
      <w:pPr>
        <w:jc w:val="right"/>
        <w:rPr>
          <w:rFonts w:asciiTheme="majorHAnsi" w:hAnsiTheme="majorHAnsi" w:cstheme="majorHAnsi"/>
          <w:lang w:val="pl-PL"/>
        </w:rPr>
      </w:pPr>
      <w:r w:rsidRPr="00134F38">
        <w:rPr>
          <w:rFonts w:asciiTheme="majorHAnsi" w:hAnsiTheme="majorHAnsi" w:cstheme="majorHAnsi"/>
          <w:b/>
          <w:lang w:val="pl-PL"/>
        </w:rPr>
        <w:t>Załącznik nr 2 do zapytania ofertowego</w:t>
      </w:r>
    </w:p>
    <w:p w14:paraId="2A76A1C8" w14:textId="77777777" w:rsidR="005A010F" w:rsidRPr="00134F38" w:rsidRDefault="00000000">
      <w:pPr>
        <w:jc w:val="center"/>
        <w:rPr>
          <w:rFonts w:asciiTheme="majorHAnsi" w:hAnsiTheme="majorHAnsi" w:cstheme="majorHAnsi"/>
          <w:lang w:val="pl-PL"/>
        </w:rPr>
      </w:pPr>
      <w:r w:rsidRPr="00134F38">
        <w:rPr>
          <w:rFonts w:asciiTheme="majorHAnsi" w:hAnsiTheme="majorHAnsi" w:cstheme="majorHAnsi"/>
          <w:b/>
          <w:sz w:val="24"/>
          <w:lang w:val="pl-PL"/>
        </w:rPr>
        <w:t>GMINNY ZARZĄD OŚWIATY I SPORTU</w:t>
      </w:r>
    </w:p>
    <w:p w14:paraId="24293227" w14:textId="77777777" w:rsidR="005A010F" w:rsidRPr="00134F38" w:rsidRDefault="00000000">
      <w:pPr>
        <w:spacing w:after="0"/>
        <w:jc w:val="center"/>
        <w:rPr>
          <w:rFonts w:asciiTheme="majorHAnsi" w:hAnsiTheme="majorHAnsi" w:cstheme="majorHAnsi"/>
          <w:lang w:val="pl-PL"/>
        </w:rPr>
      </w:pPr>
      <w:r w:rsidRPr="00134F38">
        <w:rPr>
          <w:rFonts w:asciiTheme="majorHAnsi" w:hAnsiTheme="majorHAnsi" w:cstheme="majorHAnsi"/>
          <w:lang w:val="pl-PL"/>
        </w:rPr>
        <w:t>ul. Zwycięstwa 6a, 26-670 Pionki</w:t>
      </w:r>
    </w:p>
    <w:p w14:paraId="5B75D377" w14:textId="77777777" w:rsidR="005A010F" w:rsidRPr="00134F38" w:rsidRDefault="00000000">
      <w:pPr>
        <w:spacing w:after="0"/>
        <w:jc w:val="center"/>
        <w:rPr>
          <w:rFonts w:asciiTheme="majorHAnsi" w:hAnsiTheme="majorHAnsi" w:cstheme="majorHAnsi"/>
          <w:lang w:val="pl-PL"/>
        </w:rPr>
      </w:pPr>
      <w:r w:rsidRPr="00134F38">
        <w:rPr>
          <w:rFonts w:asciiTheme="majorHAnsi" w:hAnsiTheme="majorHAnsi" w:cstheme="majorHAnsi"/>
          <w:lang w:val="pl-PL"/>
        </w:rPr>
        <w:t>NIP 7962762366, REGON 140802550</w:t>
      </w:r>
    </w:p>
    <w:p w14:paraId="523E5924" w14:textId="77777777" w:rsidR="005A010F" w:rsidRPr="00134F38" w:rsidRDefault="00000000">
      <w:pPr>
        <w:pStyle w:val="Tytu"/>
        <w:rPr>
          <w:rFonts w:cstheme="majorHAnsi"/>
          <w:lang w:val="pl-PL"/>
        </w:rPr>
      </w:pPr>
      <w:r w:rsidRPr="00134F38">
        <w:rPr>
          <w:rFonts w:cstheme="majorHAnsi"/>
          <w:lang w:val="pl-PL"/>
        </w:rPr>
        <w:t>FORMULARZ OFERTY</w:t>
      </w:r>
    </w:p>
    <w:p w14:paraId="3CEE9CE9" w14:textId="77777777" w:rsidR="005A010F" w:rsidRPr="00134F38" w:rsidRDefault="00000000">
      <w:pPr>
        <w:rPr>
          <w:rFonts w:asciiTheme="majorHAnsi" w:hAnsiTheme="majorHAnsi" w:cstheme="majorHAnsi"/>
          <w:sz w:val="22"/>
          <w:lang w:val="pl-PL"/>
        </w:rPr>
      </w:pPr>
      <w:r w:rsidRPr="00134F38">
        <w:rPr>
          <w:rFonts w:asciiTheme="majorHAnsi" w:hAnsiTheme="majorHAnsi" w:cstheme="majorHAnsi"/>
          <w:sz w:val="22"/>
          <w:lang w:val="pl-PL"/>
        </w:rPr>
        <w:t>Nazwa Wykonawcy: ........................................................................................................................</w:t>
      </w:r>
      <w:r w:rsidRPr="00134F38">
        <w:rPr>
          <w:rFonts w:asciiTheme="majorHAnsi" w:hAnsiTheme="majorHAnsi" w:cstheme="majorHAnsi"/>
          <w:sz w:val="22"/>
          <w:lang w:val="pl-PL"/>
        </w:rPr>
        <w:br/>
        <w:t>Adres: .............................................................................................................................................</w:t>
      </w:r>
      <w:r w:rsidRPr="00134F38">
        <w:rPr>
          <w:rFonts w:asciiTheme="majorHAnsi" w:hAnsiTheme="majorHAnsi" w:cstheme="majorHAnsi"/>
          <w:sz w:val="22"/>
          <w:lang w:val="pl-PL"/>
        </w:rPr>
        <w:br/>
        <w:t>NIP/REGON: ...................................................................................................................................</w:t>
      </w:r>
      <w:r w:rsidRPr="00134F38">
        <w:rPr>
          <w:rFonts w:asciiTheme="majorHAnsi" w:hAnsiTheme="majorHAnsi" w:cstheme="majorHAnsi"/>
          <w:sz w:val="22"/>
          <w:lang w:val="pl-PL"/>
        </w:rPr>
        <w:br/>
        <w:t>Osoba do kontaktu, telefon, e-mail: ................................................................................................</w:t>
      </w:r>
    </w:p>
    <w:p w14:paraId="29066087" w14:textId="77777777" w:rsidR="005A010F" w:rsidRPr="00134F38" w:rsidRDefault="00000000">
      <w:pPr>
        <w:rPr>
          <w:rFonts w:asciiTheme="majorHAnsi" w:hAnsiTheme="majorHAnsi" w:cstheme="majorHAnsi"/>
          <w:sz w:val="22"/>
          <w:lang w:val="pl-PL"/>
        </w:rPr>
      </w:pPr>
      <w:r w:rsidRPr="00134F38">
        <w:rPr>
          <w:rFonts w:asciiTheme="majorHAnsi" w:hAnsiTheme="majorHAnsi" w:cstheme="majorHAnsi"/>
          <w:sz w:val="22"/>
          <w:lang w:val="pl-PL"/>
        </w:rPr>
        <w:t>Składając ofertę na usługę dowozu i odwozu uczniów w okresie od 1 września 2026 r. do 22 grudnia 2026 r., oferuję wykonanie zamówienia na następujących warunkach: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1191"/>
        <w:gridCol w:w="1310"/>
        <w:gridCol w:w="1191"/>
        <w:gridCol w:w="1191"/>
        <w:gridCol w:w="1191"/>
        <w:gridCol w:w="1191"/>
        <w:gridCol w:w="1191"/>
        <w:gridCol w:w="1191"/>
      </w:tblGrid>
      <w:tr w:rsidR="005A010F" w:rsidRPr="00134F38" w14:paraId="0EC16EB4" w14:textId="77777777">
        <w:trPr>
          <w:tblHeader/>
          <w:jc w:val="center"/>
        </w:trPr>
        <w:tc>
          <w:tcPr>
            <w:tcW w:w="1191" w:type="dxa"/>
            <w:shd w:val="clear" w:color="auto" w:fill="D9EAD3"/>
            <w:vAlign w:val="center"/>
          </w:tcPr>
          <w:p w14:paraId="74B1D243" w14:textId="77777777" w:rsidR="005A010F" w:rsidRPr="00134F38" w:rsidRDefault="00000000">
            <w:pPr>
              <w:spacing w:after="0"/>
              <w:jc w:val="center"/>
              <w:rPr>
                <w:rFonts w:asciiTheme="majorHAnsi" w:hAnsiTheme="majorHAnsi" w:cstheme="majorHAnsi"/>
                <w:sz w:val="20"/>
                <w:szCs w:val="28"/>
                <w:lang w:val="pl-PL"/>
              </w:rPr>
            </w:pPr>
            <w:r w:rsidRPr="00134F38">
              <w:rPr>
                <w:rFonts w:asciiTheme="majorHAnsi" w:hAnsiTheme="majorHAnsi" w:cstheme="majorHAnsi"/>
                <w:b/>
                <w:sz w:val="20"/>
                <w:szCs w:val="28"/>
                <w:lang w:val="pl-PL"/>
              </w:rPr>
              <w:t>Część</w:t>
            </w:r>
          </w:p>
        </w:tc>
        <w:tc>
          <w:tcPr>
            <w:tcW w:w="1191" w:type="dxa"/>
            <w:shd w:val="clear" w:color="auto" w:fill="D9EAD3"/>
            <w:vAlign w:val="center"/>
          </w:tcPr>
          <w:p w14:paraId="64DC4F85" w14:textId="77777777" w:rsidR="005A010F" w:rsidRPr="00134F38" w:rsidRDefault="00000000">
            <w:pPr>
              <w:spacing w:after="0"/>
              <w:jc w:val="center"/>
              <w:rPr>
                <w:rFonts w:asciiTheme="majorHAnsi" w:hAnsiTheme="majorHAnsi" w:cstheme="majorHAnsi"/>
                <w:sz w:val="20"/>
                <w:szCs w:val="28"/>
                <w:lang w:val="pl-PL"/>
              </w:rPr>
            </w:pPr>
            <w:r w:rsidRPr="00134F38">
              <w:rPr>
                <w:rFonts w:asciiTheme="majorHAnsi" w:hAnsiTheme="majorHAnsi" w:cstheme="majorHAnsi"/>
                <w:b/>
                <w:sz w:val="20"/>
                <w:szCs w:val="28"/>
                <w:lang w:val="pl-PL"/>
              </w:rPr>
              <w:t>Przedmiot</w:t>
            </w:r>
          </w:p>
        </w:tc>
        <w:tc>
          <w:tcPr>
            <w:tcW w:w="1191" w:type="dxa"/>
            <w:shd w:val="clear" w:color="auto" w:fill="D9EAD3"/>
            <w:vAlign w:val="center"/>
          </w:tcPr>
          <w:p w14:paraId="72E392D4" w14:textId="77777777" w:rsidR="005A010F" w:rsidRPr="00134F38" w:rsidRDefault="00000000">
            <w:pPr>
              <w:spacing w:after="0"/>
              <w:jc w:val="center"/>
              <w:rPr>
                <w:rFonts w:asciiTheme="majorHAnsi" w:hAnsiTheme="majorHAnsi" w:cstheme="majorHAnsi"/>
                <w:sz w:val="20"/>
                <w:szCs w:val="28"/>
                <w:lang w:val="pl-PL"/>
              </w:rPr>
            </w:pPr>
            <w:r w:rsidRPr="00134F38">
              <w:rPr>
                <w:rFonts w:asciiTheme="majorHAnsi" w:hAnsiTheme="majorHAnsi" w:cstheme="majorHAnsi"/>
                <w:b/>
                <w:sz w:val="20"/>
                <w:szCs w:val="28"/>
                <w:lang w:val="pl-PL"/>
              </w:rPr>
              <w:t>Cena netto za 1 dzień</w:t>
            </w:r>
          </w:p>
        </w:tc>
        <w:tc>
          <w:tcPr>
            <w:tcW w:w="1191" w:type="dxa"/>
            <w:shd w:val="clear" w:color="auto" w:fill="D9EAD3"/>
            <w:vAlign w:val="center"/>
          </w:tcPr>
          <w:p w14:paraId="1F84D657" w14:textId="77777777" w:rsidR="005A010F" w:rsidRPr="00134F38" w:rsidRDefault="00000000">
            <w:pPr>
              <w:spacing w:after="0"/>
              <w:jc w:val="center"/>
              <w:rPr>
                <w:rFonts w:asciiTheme="majorHAnsi" w:hAnsiTheme="majorHAnsi" w:cstheme="majorHAnsi"/>
                <w:sz w:val="20"/>
                <w:szCs w:val="28"/>
                <w:lang w:val="pl-PL"/>
              </w:rPr>
            </w:pPr>
            <w:r w:rsidRPr="00134F38">
              <w:rPr>
                <w:rFonts w:asciiTheme="majorHAnsi" w:hAnsiTheme="majorHAnsi" w:cstheme="majorHAnsi"/>
                <w:b/>
                <w:sz w:val="20"/>
                <w:szCs w:val="28"/>
                <w:lang w:val="pl-PL"/>
              </w:rPr>
              <w:t>VAT %</w:t>
            </w:r>
          </w:p>
        </w:tc>
        <w:tc>
          <w:tcPr>
            <w:tcW w:w="1191" w:type="dxa"/>
            <w:shd w:val="clear" w:color="auto" w:fill="D9EAD3"/>
            <w:vAlign w:val="center"/>
          </w:tcPr>
          <w:p w14:paraId="461F7CE1" w14:textId="77777777" w:rsidR="005A010F" w:rsidRPr="00134F38" w:rsidRDefault="00000000">
            <w:pPr>
              <w:spacing w:after="0"/>
              <w:jc w:val="center"/>
              <w:rPr>
                <w:rFonts w:asciiTheme="majorHAnsi" w:hAnsiTheme="majorHAnsi" w:cstheme="majorHAnsi"/>
                <w:sz w:val="20"/>
                <w:szCs w:val="28"/>
                <w:lang w:val="pl-PL"/>
              </w:rPr>
            </w:pPr>
            <w:r w:rsidRPr="00134F38">
              <w:rPr>
                <w:rFonts w:asciiTheme="majorHAnsi" w:hAnsiTheme="majorHAnsi" w:cstheme="majorHAnsi"/>
                <w:b/>
                <w:sz w:val="20"/>
                <w:szCs w:val="28"/>
                <w:lang w:val="pl-PL"/>
              </w:rPr>
              <w:t>VAT za 1 dzień</w:t>
            </w:r>
          </w:p>
        </w:tc>
        <w:tc>
          <w:tcPr>
            <w:tcW w:w="1191" w:type="dxa"/>
            <w:shd w:val="clear" w:color="auto" w:fill="D9EAD3"/>
            <w:vAlign w:val="center"/>
          </w:tcPr>
          <w:p w14:paraId="4106A332" w14:textId="77777777" w:rsidR="005A010F" w:rsidRPr="00134F38" w:rsidRDefault="00000000">
            <w:pPr>
              <w:spacing w:after="0"/>
              <w:jc w:val="center"/>
              <w:rPr>
                <w:rFonts w:asciiTheme="majorHAnsi" w:hAnsiTheme="majorHAnsi" w:cstheme="majorHAnsi"/>
                <w:sz w:val="20"/>
                <w:szCs w:val="28"/>
                <w:lang w:val="pl-PL"/>
              </w:rPr>
            </w:pPr>
            <w:r w:rsidRPr="00134F38">
              <w:rPr>
                <w:rFonts w:asciiTheme="majorHAnsi" w:hAnsiTheme="majorHAnsi" w:cstheme="majorHAnsi"/>
                <w:b/>
                <w:sz w:val="20"/>
                <w:szCs w:val="28"/>
                <w:lang w:val="pl-PL"/>
              </w:rPr>
              <w:t>Cena brutto za 1 dzień</w:t>
            </w:r>
          </w:p>
        </w:tc>
        <w:tc>
          <w:tcPr>
            <w:tcW w:w="1191" w:type="dxa"/>
            <w:shd w:val="clear" w:color="auto" w:fill="D9EAD3"/>
            <w:vAlign w:val="center"/>
          </w:tcPr>
          <w:p w14:paraId="36AF9EBD" w14:textId="77777777" w:rsidR="005A010F" w:rsidRPr="00134F38" w:rsidRDefault="00000000">
            <w:pPr>
              <w:spacing w:after="0"/>
              <w:jc w:val="center"/>
              <w:rPr>
                <w:rFonts w:asciiTheme="majorHAnsi" w:hAnsiTheme="majorHAnsi" w:cstheme="majorHAnsi"/>
                <w:sz w:val="20"/>
                <w:szCs w:val="28"/>
                <w:lang w:val="pl-PL"/>
              </w:rPr>
            </w:pPr>
            <w:r w:rsidRPr="00134F38">
              <w:rPr>
                <w:rFonts w:asciiTheme="majorHAnsi" w:hAnsiTheme="majorHAnsi" w:cstheme="majorHAnsi"/>
                <w:b/>
                <w:sz w:val="20"/>
                <w:szCs w:val="28"/>
                <w:lang w:val="pl-PL"/>
              </w:rPr>
              <w:t>Liczba dni</w:t>
            </w:r>
          </w:p>
        </w:tc>
        <w:tc>
          <w:tcPr>
            <w:tcW w:w="1191" w:type="dxa"/>
            <w:shd w:val="clear" w:color="auto" w:fill="D9EAD3"/>
            <w:vAlign w:val="center"/>
          </w:tcPr>
          <w:p w14:paraId="0A698FE1" w14:textId="77777777" w:rsidR="005A010F" w:rsidRPr="00134F38" w:rsidRDefault="00000000">
            <w:pPr>
              <w:spacing w:after="0"/>
              <w:jc w:val="center"/>
              <w:rPr>
                <w:rFonts w:asciiTheme="majorHAnsi" w:hAnsiTheme="majorHAnsi" w:cstheme="majorHAnsi"/>
                <w:sz w:val="20"/>
                <w:szCs w:val="28"/>
                <w:lang w:val="pl-PL"/>
              </w:rPr>
            </w:pPr>
            <w:r w:rsidRPr="00134F38">
              <w:rPr>
                <w:rFonts w:asciiTheme="majorHAnsi" w:hAnsiTheme="majorHAnsi" w:cstheme="majorHAnsi"/>
                <w:b/>
                <w:sz w:val="20"/>
                <w:szCs w:val="28"/>
                <w:lang w:val="pl-PL"/>
              </w:rPr>
              <w:t>Wartość brutto oferty</w:t>
            </w:r>
          </w:p>
        </w:tc>
      </w:tr>
      <w:tr w:rsidR="005A010F" w:rsidRPr="00134F38" w14:paraId="77FAB61E" w14:textId="77777777">
        <w:trPr>
          <w:jc w:val="center"/>
        </w:trPr>
        <w:tc>
          <w:tcPr>
            <w:tcW w:w="1191" w:type="dxa"/>
            <w:vAlign w:val="center"/>
          </w:tcPr>
          <w:p w14:paraId="2DC09934" w14:textId="77777777" w:rsidR="005A010F" w:rsidRPr="00134F38" w:rsidRDefault="00000000">
            <w:pPr>
              <w:spacing w:after="0"/>
              <w:jc w:val="center"/>
              <w:rPr>
                <w:rFonts w:asciiTheme="majorHAnsi" w:hAnsiTheme="majorHAnsi" w:cstheme="majorHAnsi"/>
                <w:sz w:val="20"/>
                <w:szCs w:val="28"/>
                <w:lang w:val="pl-PL"/>
              </w:rPr>
            </w:pPr>
            <w:r w:rsidRPr="00134F38">
              <w:rPr>
                <w:rFonts w:asciiTheme="majorHAnsi" w:hAnsiTheme="majorHAnsi" w:cstheme="majorHAnsi"/>
                <w:sz w:val="20"/>
                <w:szCs w:val="28"/>
                <w:lang w:val="pl-PL"/>
              </w:rPr>
              <w:t>Część nr I</w:t>
            </w:r>
          </w:p>
        </w:tc>
        <w:tc>
          <w:tcPr>
            <w:tcW w:w="1191" w:type="dxa"/>
            <w:vAlign w:val="center"/>
          </w:tcPr>
          <w:p w14:paraId="50C22101" w14:textId="77777777" w:rsidR="005A010F" w:rsidRPr="00134F38" w:rsidRDefault="00000000">
            <w:pPr>
              <w:spacing w:after="0"/>
              <w:rPr>
                <w:rFonts w:asciiTheme="majorHAnsi" w:hAnsiTheme="majorHAnsi" w:cstheme="majorHAnsi"/>
                <w:sz w:val="20"/>
                <w:szCs w:val="28"/>
                <w:lang w:val="pl-PL"/>
              </w:rPr>
            </w:pPr>
            <w:r w:rsidRPr="00134F38">
              <w:rPr>
                <w:rFonts w:asciiTheme="majorHAnsi" w:hAnsiTheme="majorHAnsi" w:cstheme="majorHAnsi"/>
                <w:sz w:val="20"/>
                <w:szCs w:val="28"/>
                <w:lang w:val="pl-PL"/>
              </w:rPr>
              <w:t>Dowóz i odwóz uczniów do Publicznej Szkoły Podstawowej w Czarnej</w:t>
            </w:r>
          </w:p>
        </w:tc>
        <w:tc>
          <w:tcPr>
            <w:tcW w:w="1191" w:type="dxa"/>
            <w:vAlign w:val="center"/>
          </w:tcPr>
          <w:p w14:paraId="4278F748" w14:textId="77777777" w:rsidR="005A010F" w:rsidRPr="00134F38" w:rsidRDefault="00000000">
            <w:pPr>
              <w:spacing w:after="0"/>
              <w:jc w:val="center"/>
              <w:rPr>
                <w:rFonts w:asciiTheme="majorHAnsi" w:hAnsiTheme="majorHAnsi" w:cstheme="majorHAnsi"/>
                <w:sz w:val="20"/>
                <w:szCs w:val="28"/>
                <w:lang w:val="pl-PL"/>
              </w:rPr>
            </w:pPr>
            <w:r w:rsidRPr="00134F38">
              <w:rPr>
                <w:rFonts w:asciiTheme="majorHAnsi" w:hAnsiTheme="majorHAnsi" w:cstheme="majorHAnsi"/>
                <w:sz w:val="20"/>
                <w:szCs w:val="28"/>
                <w:lang w:val="pl-PL"/>
              </w:rPr>
              <w:t>................ zł</w:t>
            </w:r>
          </w:p>
        </w:tc>
        <w:tc>
          <w:tcPr>
            <w:tcW w:w="1191" w:type="dxa"/>
            <w:vAlign w:val="center"/>
          </w:tcPr>
          <w:p w14:paraId="35B36FC8" w14:textId="77777777" w:rsidR="005A010F" w:rsidRPr="00134F38" w:rsidRDefault="00000000">
            <w:pPr>
              <w:spacing w:after="0"/>
              <w:jc w:val="center"/>
              <w:rPr>
                <w:rFonts w:asciiTheme="majorHAnsi" w:hAnsiTheme="majorHAnsi" w:cstheme="majorHAnsi"/>
                <w:sz w:val="20"/>
                <w:szCs w:val="28"/>
                <w:lang w:val="pl-PL"/>
              </w:rPr>
            </w:pPr>
            <w:r w:rsidRPr="00134F38">
              <w:rPr>
                <w:rFonts w:asciiTheme="majorHAnsi" w:hAnsiTheme="majorHAnsi" w:cstheme="majorHAnsi"/>
                <w:sz w:val="20"/>
                <w:szCs w:val="28"/>
                <w:lang w:val="pl-PL"/>
              </w:rPr>
              <w:t>........</w:t>
            </w:r>
          </w:p>
        </w:tc>
        <w:tc>
          <w:tcPr>
            <w:tcW w:w="1191" w:type="dxa"/>
            <w:vAlign w:val="center"/>
          </w:tcPr>
          <w:p w14:paraId="3FD41157" w14:textId="77777777" w:rsidR="005A010F" w:rsidRPr="00134F38" w:rsidRDefault="00000000">
            <w:pPr>
              <w:spacing w:after="0"/>
              <w:jc w:val="center"/>
              <w:rPr>
                <w:rFonts w:asciiTheme="majorHAnsi" w:hAnsiTheme="majorHAnsi" w:cstheme="majorHAnsi"/>
                <w:sz w:val="20"/>
                <w:szCs w:val="28"/>
                <w:lang w:val="pl-PL"/>
              </w:rPr>
            </w:pPr>
            <w:r w:rsidRPr="00134F38">
              <w:rPr>
                <w:rFonts w:asciiTheme="majorHAnsi" w:hAnsiTheme="majorHAnsi" w:cstheme="majorHAnsi"/>
                <w:sz w:val="20"/>
                <w:szCs w:val="28"/>
                <w:lang w:val="pl-PL"/>
              </w:rPr>
              <w:t>........ zł</w:t>
            </w:r>
          </w:p>
        </w:tc>
        <w:tc>
          <w:tcPr>
            <w:tcW w:w="1191" w:type="dxa"/>
            <w:vAlign w:val="center"/>
          </w:tcPr>
          <w:p w14:paraId="45AA0D99" w14:textId="77777777" w:rsidR="005A010F" w:rsidRPr="00134F38" w:rsidRDefault="00000000">
            <w:pPr>
              <w:spacing w:after="0"/>
              <w:jc w:val="center"/>
              <w:rPr>
                <w:rFonts w:asciiTheme="majorHAnsi" w:hAnsiTheme="majorHAnsi" w:cstheme="majorHAnsi"/>
                <w:sz w:val="20"/>
                <w:szCs w:val="28"/>
                <w:lang w:val="pl-PL"/>
              </w:rPr>
            </w:pPr>
            <w:r w:rsidRPr="00134F38">
              <w:rPr>
                <w:rFonts w:asciiTheme="majorHAnsi" w:hAnsiTheme="majorHAnsi" w:cstheme="majorHAnsi"/>
                <w:sz w:val="20"/>
                <w:szCs w:val="28"/>
                <w:lang w:val="pl-PL"/>
              </w:rPr>
              <w:t>................ zł</w:t>
            </w:r>
          </w:p>
        </w:tc>
        <w:tc>
          <w:tcPr>
            <w:tcW w:w="1191" w:type="dxa"/>
            <w:vAlign w:val="center"/>
          </w:tcPr>
          <w:p w14:paraId="27D87C01" w14:textId="77777777" w:rsidR="005A010F" w:rsidRPr="00134F38" w:rsidRDefault="00000000">
            <w:pPr>
              <w:spacing w:after="0"/>
              <w:jc w:val="center"/>
              <w:rPr>
                <w:rFonts w:asciiTheme="majorHAnsi" w:hAnsiTheme="majorHAnsi" w:cstheme="majorHAnsi"/>
                <w:sz w:val="20"/>
                <w:szCs w:val="28"/>
                <w:lang w:val="pl-PL"/>
              </w:rPr>
            </w:pPr>
            <w:r w:rsidRPr="00134F38">
              <w:rPr>
                <w:rFonts w:asciiTheme="majorHAnsi" w:hAnsiTheme="majorHAnsi" w:cstheme="majorHAnsi"/>
                <w:sz w:val="20"/>
                <w:szCs w:val="28"/>
                <w:lang w:val="pl-PL"/>
              </w:rPr>
              <w:t>80</w:t>
            </w:r>
          </w:p>
        </w:tc>
        <w:tc>
          <w:tcPr>
            <w:tcW w:w="1191" w:type="dxa"/>
            <w:vAlign w:val="center"/>
          </w:tcPr>
          <w:p w14:paraId="3719E88A" w14:textId="77777777" w:rsidR="005A010F" w:rsidRPr="00134F38" w:rsidRDefault="00000000">
            <w:pPr>
              <w:spacing w:after="0"/>
              <w:jc w:val="center"/>
              <w:rPr>
                <w:rFonts w:asciiTheme="majorHAnsi" w:hAnsiTheme="majorHAnsi" w:cstheme="majorHAnsi"/>
                <w:sz w:val="20"/>
                <w:szCs w:val="28"/>
                <w:lang w:val="pl-PL"/>
              </w:rPr>
            </w:pPr>
            <w:r w:rsidRPr="00134F38">
              <w:rPr>
                <w:rFonts w:asciiTheme="majorHAnsi" w:hAnsiTheme="majorHAnsi" w:cstheme="majorHAnsi"/>
                <w:sz w:val="20"/>
                <w:szCs w:val="28"/>
                <w:lang w:val="pl-PL"/>
              </w:rPr>
              <w:t>................ zł</w:t>
            </w:r>
          </w:p>
        </w:tc>
      </w:tr>
      <w:tr w:rsidR="005A010F" w:rsidRPr="00134F38" w14:paraId="025DD62B" w14:textId="77777777">
        <w:trPr>
          <w:jc w:val="center"/>
        </w:trPr>
        <w:tc>
          <w:tcPr>
            <w:tcW w:w="1191" w:type="dxa"/>
            <w:vAlign w:val="center"/>
          </w:tcPr>
          <w:p w14:paraId="6829A1BF" w14:textId="77777777" w:rsidR="005A010F" w:rsidRPr="00134F38" w:rsidRDefault="00000000">
            <w:pPr>
              <w:spacing w:after="0"/>
              <w:jc w:val="center"/>
              <w:rPr>
                <w:rFonts w:asciiTheme="majorHAnsi" w:hAnsiTheme="majorHAnsi" w:cstheme="majorHAnsi"/>
                <w:sz w:val="20"/>
                <w:szCs w:val="28"/>
                <w:lang w:val="pl-PL"/>
              </w:rPr>
            </w:pPr>
            <w:r w:rsidRPr="00134F38">
              <w:rPr>
                <w:rFonts w:asciiTheme="majorHAnsi" w:hAnsiTheme="majorHAnsi" w:cstheme="majorHAnsi"/>
                <w:sz w:val="20"/>
                <w:szCs w:val="28"/>
                <w:lang w:val="pl-PL"/>
              </w:rPr>
              <w:t>Część nr II</w:t>
            </w:r>
          </w:p>
        </w:tc>
        <w:tc>
          <w:tcPr>
            <w:tcW w:w="1191" w:type="dxa"/>
            <w:vAlign w:val="center"/>
          </w:tcPr>
          <w:p w14:paraId="202EF82D" w14:textId="77777777" w:rsidR="005A010F" w:rsidRPr="00134F38" w:rsidRDefault="00000000">
            <w:pPr>
              <w:spacing w:after="0"/>
              <w:rPr>
                <w:rFonts w:asciiTheme="majorHAnsi" w:hAnsiTheme="majorHAnsi" w:cstheme="majorHAnsi"/>
                <w:sz w:val="20"/>
                <w:szCs w:val="28"/>
                <w:lang w:val="pl-PL"/>
              </w:rPr>
            </w:pPr>
            <w:r w:rsidRPr="00134F38">
              <w:rPr>
                <w:rFonts w:asciiTheme="majorHAnsi" w:hAnsiTheme="majorHAnsi" w:cstheme="majorHAnsi"/>
                <w:sz w:val="20"/>
                <w:szCs w:val="28"/>
                <w:lang w:val="pl-PL"/>
              </w:rPr>
              <w:t>Dowóz i odwóz uczniów do Publicznej Szkoły Podstawowej w Laskach</w:t>
            </w:r>
          </w:p>
        </w:tc>
        <w:tc>
          <w:tcPr>
            <w:tcW w:w="1191" w:type="dxa"/>
            <w:vAlign w:val="center"/>
          </w:tcPr>
          <w:p w14:paraId="44F39D61" w14:textId="77777777" w:rsidR="005A010F" w:rsidRPr="00134F38" w:rsidRDefault="00000000">
            <w:pPr>
              <w:spacing w:after="0"/>
              <w:jc w:val="center"/>
              <w:rPr>
                <w:rFonts w:asciiTheme="majorHAnsi" w:hAnsiTheme="majorHAnsi" w:cstheme="majorHAnsi"/>
                <w:sz w:val="20"/>
                <w:szCs w:val="28"/>
                <w:lang w:val="pl-PL"/>
              </w:rPr>
            </w:pPr>
            <w:r w:rsidRPr="00134F38">
              <w:rPr>
                <w:rFonts w:asciiTheme="majorHAnsi" w:hAnsiTheme="majorHAnsi" w:cstheme="majorHAnsi"/>
                <w:sz w:val="20"/>
                <w:szCs w:val="28"/>
                <w:lang w:val="pl-PL"/>
              </w:rPr>
              <w:t>................ zł</w:t>
            </w:r>
          </w:p>
        </w:tc>
        <w:tc>
          <w:tcPr>
            <w:tcW w:w="1191" w:type="dxa"/>
            <w:vAlign w:val="center"/>
          </w:tcPr>
          <w:p w14:paraId="50E97392" w14:textId="77777777" w:rsidR="005A010F" w:rsidRPr="00134F38" w:rsidRDefault="00000000">
            <w:pPr>
              <w:spacing w:after="0"/>
              <w:jc w:val="center"/>
              <w:rPr>
                <w:rFonts w:asciiTheme="majorHAnsi" w:hAnsiTheme="majorHAnsi" w:cstheme="majorHAnsi"/>
                <w:sz w:val="20"/>
                <w:szCs w:val="28"/>
                <w:lang w:val="pl-PL"/>
              </w:rPr>
            </w:pPr>
            <w:r w:rsidRPr="00134F38">
              <w:rPr>
                <w:rFonts w:asciiTheme="majorHAnsi" w:hAnsiTheme="majorHAnsi" w:cstheme="majorHAnsi"/>
                <w:sz w:val="20"/>
                <w:szCs w:val="28"/>
                <w:lang w:val="pl-PL"/>
              </w:rPr>
              <w:t>........</w:t>
            </w:r>
          </w:p>
        </w:tc>
        <w:tc>
          <w:tcPr>
            <w:tcW w:w="1191" w:type="dxa"/>
            <w:vAlign w:val="center"/>
          </w:tcPr>
          <w:p w14:paraId="27038002" w14:textId="77777777" w:rsidR="005A010F" w:rsidRPr="00134F38" w:rsidRDefault="00000000">
            <w:pPr>
              <w:spacing w:after="0"/>
              <w:jc w:val="center"/>
              <w:rPr>
                <w:rFonts w:asciiTheme="majorHAnsi" w:hAnsiTheme="majorHAnsi" w:cstheme="majorHAnsi"/>
                <w:sz w:val="20"/>
                <w:szCs w:val="28"/>
                <w:lang w:val="pl-PL"/>
              </w:rPr>
            </w:pPr>
            <w:r w:rsidRPr="00134F38">
              <w:rPr>
                <w:rFonts w:asciiTheme="majorHAnsi" w:hAnsiTheme="majorHAnsi" w:cstheme="majorHAnsi"/>
                <w:sz w:val="20"/>
                <w:szCs w:val="28"/>
                <w:lang w:val="pl-PL"/>
              </w:rPr>
              <w:t>........ zł</w:t>
            </w:r>
          </w:p>
        </w:tc>
        <w:tc>
          <w:tcPr>
            <w:tcW w:w="1191" w:type="dxa"/>
            <w:vAlign w:val="center"/>
          </w:tcPr>
          <w:p w14:paraId="4C5289A5" w14:textId="77777777" w:rsidR="005A010F" w:rsidRPr="00134F38" w:rsidRDefault="00000000">
            <w:pPr>
              <w:spacing w:after="0"/>
              <w:jc w:val="center"/>
              <w:rPr>
                <w:rFonts w:asciiTheme="majorHAnsi" w:hAnsiTheme="majorHAnsi" w:cstheme="majorHAnsi"/>
                <w:sz w:val="20"/>
                <w:szCs w:val="28"/>
                <w:lang w:val="pl-PL"/>
              </w:rPr>
            </w:pPr>
            <w:r w:rsidRPr="00134F38">
              <w:rPr>
                <w:rFonts w:asciiTheme="majorHAnsi" w:hAnsiTheme="majorHAnsi" w:cstheme="majorHAnsi"/>
                <w:sz w:val="20"/>
                <w:szCs w:val="28"/>
                <w:lang w:val="pl-PL"/>
              </w:rPr>
              <w:t>................ zł</w:t>
            </w:r>
          </w:p>
        </w:tc>
        <w:tc>
          <w:tcPr>
            <w:tcW w:w="1191" w:type="dxa"/>
            <w:vAlign w:val="center"/>
          </w:tcPr>
          <w:p w14:paraId="15774C45" w14:textId="77777777" w:rsidR="005A010F" w:rsidRPr="00134F38" w:rsidRDefault="00000000">
            <w:pPr>
              <w:spacing w:after="0"/>
              <w:jc w:val="center"/>
              <w:rPr>
                <w:rFonts w:asciiTheme="majorHAnsi" w:hAnsiTheme="majorHAnsi" w:cstheme="majorHAnsi"/>
                <w:sz w:val="20"/>
                <w:szCs w:val="28"/>
                <w:lang w:val="pl-PL"/>
              </w:rPr>
            </w:pPr>
            <w:r w:rsidRPr="00134F38">
              <w:rPr>
                <w:rFonts w:asciiTheme="majorHAnsi" w:hAnsiTheme="majorHAnsi" w:cstheme="majorHAnsi"/>
                <w:sz w:val="20"/>
                <w:szCs w:val="28"/>
                <w:lang w:val="pl-PL"/>
              </w:rPr>
              <w:t>80</w:t>
            </w:r>
          </w:p>
        </w:tc>
        <w:tc>
          <w:tcPr>
            <w:tcW w:w="1191" w:type="dxa"/>
            <w:vAlign w:val="center"/>
          </w:tcPr>
          <w:p w14:paraId="1CB5B7EE" w14:textId="77777777" w:rsidR="005A010F" w:rsidRPr="00134F38" w:rsidRDefault="00000000">
            <w:pPr>
              <w:spacing w:after="0"/>
              <w:jc w:val="center"/>
              <w:rPr>
                <w:rFonts w:asciiTheme="majorHAnsi" w:hAnsiTheme="majorHAnsi" w:cstheme="majorHAnsi"/>
                <w:sz w:val="20"/>
                <w:szCs w:val="28"/>
                <w:lang w:val="pl-PL"/>
              </w:rPr>
            </w:pPr>
            <w:r w:rsidRPr="00134F38">
              <w:rPr>
                <w:rFonts w:asciiTheme="majorHAnsi" w:hAnsiTheme="majorHAnsi" w:cstheme="majorHAnsi"/>
                <w:sz w:val="20"/>
                <w:szCs w:val="28"/>
                <w:lang w:val="pl-PL"/>
              </w:rPr>
              <w:t>................ zł</w:t>
            </w:r>
          </w:p>
        </w:tc>
      </w:tr>
    </w:tbl>
    <w:p w14:paraId="64EDE5A4" w14:textId="77777777" w:rsidR="005A010F" w:rsidRPr="00134F38" w:rsidRDefault="00000000">
      <w:pPr>
        <w:rPr>
          <w:rFonts w:asciiTheme="majorHAnsi" w:hAnsiTheme="majorHAnsi" w:cstheme="majorHAnsi"/>
          <w:lang w:val="pl-PL"/>
        </w:rPr>
      </w:pPr>
      <w:r w:rsidRPr="00134F38">
        <w:rPr>
          <w:rFonts w:asciiTheme="majorHAnsi" w:hAnsiTheme="majorHAnsi" w:cstheme="majorHAnsi"/>
          <w:lang w:val="pl-PL"/>
        </w:rPr>
        <w:t>Wartość brutto oferty dla części = cena brutto za 1 dzień × 80 dni.</w:t>
      </w:r>
    </w:p>
    <w:p w14:paraId="158FC35D" w14:textId="77777777" w:rsidR="005A010F" w:rsidRPr="00134F38" w:rsidRDefault="00000000" w:rsidP="00134F38">
      <w:pPr>
        <w:pStyle w:val="Nagwek1"/>
        <w:jc w:val="left"/>
        <w:rPr>
          <w:rFonts w:cstheme="majorHAnsi"/>
          <w:lang w:val="pl-PL"/>
        </w:rPr>
      </w:pPr>
      <w:r w:rsidRPr="00134F38">
        <w:rPr>
          <w:rFonts w:cstheme="majorHAnsi"/>
          <w:lang w:val="pl-PL"/>
        </w:rPr>
        <w:t>Oświadczenia</w:t>
      </w:r>
    </w:p>
    <w:p w14:paraId="474677CA" w14:textId="1F40D228" w:rsidR="005A010F" w:rsidRPr="00134F38" w:rsidRDefault="00134F38" w:rsidP="00134F38">
      <w:pPr>
        <w:pStyle w:val="Akapitzlist"/>
        <w:numPr>
          <w:ilvl w:val="0"/>
          <w:numId w:val="10"/>
        </w:numPr>
        <w:jc w:val="both"/>
        <w:rPr>
          <w:rFonts w:asciiTheme="majorHAnsi" w:hAnsiTheme="majorHAnsi" w:cstheme="majorHAnsi"/>
          <w:lang w:val="pl-PL"/>
        </w:rPr>
      </w:pPr>
      <w:r w:rsidRPr="0020360E">
        <w:rPr>
          <w:rFonts w:asciiTheme="majorHAnsi" w:hAnsiTheme="majorHAnsi" w:cstheme="majorHAnsi"/>
          <w:bCs/>
          <w:lang w:val="pl-PL"/>
        </w:rPr>
        <w:t>W imieniu Wykonawcy oświadczam, iż</w:t>
      </w:r>
      <w:r w:rsidRPr="00134F38">
        <w:rPr>
          <w:rFonts w:asciiTheme="majorHAnsi" w:hAnsiTheme="majorHAnsi" w:cstheme="majorHAnsi"/>
          <w:b/>
          <w:lang w:val="pl-PL"/>
        </w:rPr>
        <w:t xml:space="preserve"> </w:t>
      </w:r>
      <w:r w:rsidR="00000000" w:rsidRPr="00134F38">
        <w:rPr>
          <w:rFonts w:asciiTheme="majorHAnsi" w:hAnsiTheme="majorHAnsi" w:cstheme="majorHAnsi"/>
          <w:lang w:val="pl-PL"/>
        </w:rPr>
        <w:t>zapoznałem(-</w:t>
      </w:r>
      <w:proofErr w:type="spellStart"/>
      <w:r w:rsidR="00000000" w:rsidRPr="00134F38">
        <w:rPr>
          <w:rFonts w:asciiTheme="majorHAnsi" w:hAnsiTheme="majorHAnsi" w:cstheme="majorHAnsi"/>
          <w:lang w:val="pl-PL"/>
        </w:rPr>
        <w:t>am</w:t>
      </w:r>
      <w:proofErr w:type="spellEnd"/>
      <w:r w:rsidR="00000000" w:rsidRPr="00134F38">
        <w:rPr>
          <w:rFonts w:asciiTheme="majorHAnsi" w:hAnsiTheme="majorHAnsi" w:cstheme="majorHAnsi"/>
          <w:lang w:val="pl-PL"/>
        </w:rPr>
        <w:t>) się z zapytaniem ofertowym, OPZ i wzorem umowy, nie wnoszę do nich zastrzeżeń i zobowiązuję się wykonać zamówienie zgodnie z ich treścią;</w:t>
      </w:r>
    </w:p>
    <w:p w14:paraId="756E5247" w14:textId="080D6ADF" w:rsidR="005A010F" w:rsidRDefault="0020360E" w:rsidP="00134F38">
      <w:pPr>
        <w:pStyle w:val="Akapitzlist"/>
        <w:numPr>
          <w:ilvl w:val="0"/>
          <w:numId w:val="10"/>
        </w:numPr>
        <w:jc w:val="both"/>
        <w:rPr>
          <w:rFonts w:asciiTheme="majorHAnsi" w:hAnsiTheme="majorHAnsi" w:cstheme="majorHAnsi"/>
          <w:lang w:val="pl-PL"/>
        </w:rPr>
      </w:pPr>
      <w:r w:rsidRPr="0020360E">
        <w:rPr>
          <w:rFonts w:asciiTheme="majorHAnsi" w:hAnsiTheme="majorHAnsi" w:cstheme="majorHAnsi"/>
          <w:bCs/>
          <w:lang w:val="pl-PL"/>
        </w:rPr>
        <w:t>W imieniu Wykonawcy oświadczam</w:t>
      </w:r>
      <w:r>
        <w:rPr>
          <w:rFonts w:asciiTheme="majorHAnsi" w:hAnsiTheme="majorHAnsi" w:cstheme="majorHAnsi"/>
          <w:lang w:val="pl-PL"/>
        </w:rPr>
        <w:t xml:space="preserve">, iż </w:t>
      </w:r>
      <w:r w:rsidR="00000000" w:rsidRPr="00134F38">
        <w:rPr>
          <w:rFonts w:asciiTheme="majorHAnsi" w:hAnsiTheme="majorHAnsi" w:cstheme="majorHAnsi"/>
          <w:lang w:val="pl-PL"/>
        </w:rPr>
        <w:t>cena obejmuje wszystkie koszty prawidłowej realizacji zamówienia;</w:t>
      </w:r>
    </w:p>
    <w:p w14:paraId="24575C17" w14:textId="529A37DF" w:rsidR="005A010F" w:rsidRDefault="0020360E" w:rsidP="0020360E">
      <w:pPr>
        <w:pStyle w:val="Akapitzlist"/>
        <w:numPr>
          <w:ilvl w:val="0"/>
          <w:numId w:val="10"/>
        </w:numPr>
        <w:jc w:val="both"/>
        <w:rPr>
          <w:rFonts w:asciiTheme="majorHAnsi" w:hAnsiTheme="majorHAnsi" w:cstheme="majorHAnsi"/>
          <w:lang w:val="pl-PL"/>
        </w:rPr>
      </w:pPr>
      <w:r w:rsidRPr="0020360E">
        <w:rPr>
          <w:rFonts w:asciiTheme="majorHAnsi" w:hAnsiTheme="majorHAnsi" w:cstheme="majorHAnsi"/>
          <w:bCs/>
          <w:lang w:val="pl-PL"/>
        </w:rPr>
        <w:t>W imieniu Wykonawcy oświadczam</w:t>
      </w:r>
      <w:r>
        <w:rPr>
          <w:rFonts w:asciiTheme="majorHAnsi" w:hAnsiTheme="majorHAnsi" w:cstheme="majorHAnsi"/>
          <w:lang w:val="pl-PL"/>
        </w:rPr>
        <w:t xml:space="preserve">, iż </w:t>
      </w:r>
      <w:r w:rsidR="00000000" w:rsidRPr="0020360E">
        <w:rPr>
          <w:rFonts w:asciiTheme="majorHAnsi" w:hAnsiTheme="majorHAnsi" w:cstheme="majorHAnsi"/>
          <w:lang w:val="pl-PL"/>
        </w:rPr>
        <w:t>uważam się za związanego(-ą) ofertą przez 30 dni od upływu terminu składania ofert;</w:t>
      </w:r>
    </w:p>
    <w:p w14:paraId="4674A038" w14:textId="602AF044" w:rsidR="005A010F" w:rsidRDefault="0020360E" w:rsidP="0020360E">
      <w:pPr>
        <w:pStyle w:val="Akapitzlist"/>
        <w:numPr>
          <w:ilvl w:val="0"/>
          <w:numId w:val="10"/>
        </w:numPr>
        <w:jc w:val="both"/>
        <w:rPr>
          <w:rFonts w:asciiTheme="majorHAnsi" w:hAnsiTheme="majorHAnsi" w:cstheme="majorHAnsi"/>
          <w:lang w:val="pl-PL"/>
        </w:rPr>
      </w:pPr>
      <w:r w:rsidRPr="0020360E">
        <w:rPr>
          <w:rFonts w:asciiTheme="majorHAnsi" w:hAnsiTheme="majorHAnsi" w:cstheme="majorHAnsi"/>
          <w:bCs/>
          <w:lang w:val="pl-PL"/>
        </w:rPr>
        <w:t>W imieniu Wykonawcy oświadczam</w:t>
      </w:r>
      <w:r>
        <w:rPr>
          <w:rFonts w:asciiTheme="majorHAnsi" w:hAnsiTheme="majorHAnsi" w:cstheme="majorHAnsi"/>
          <w:lang w:val="pl-PL"/>
        </w:rPr>
        <w:t xml:space="preserve">, iż </w:t>
      </w:r>
      <w:r w:rsidR="00000000" w:rsidRPr="0020360E">
        <w:rPr>
          <w:rFonts w:asciiTheme="majorHAnsi" w:hAnsiTheme="majorHAnsi" w:cstheme="majorHAnsi"/>
          <w:lang w:val="pl-PL"/>
        </w:rPr>
        <w:t>w przypadku wyboru oferty zawrę umowę w terminie i miejscu wskazanym przez Zamawiającego;</w:t>
      </w:r>
    </w:p>
    <w:p w14:paraId="03335139" w14:textId="4404C023" w:rsidR="005A010F" w:rsidRDefault="0020360E" w:rsidP="0020360E">
      <w:pPr>
        <w:pStyle w:val="Akapitzlist"/>
        <w:numPr>
          <w:ilvl w:val="0"/>
          <w:numId w:val="10"/>
        </w:numPr>
        <w:jc w:val="both"/>
        <w:rPr>
          <w:rFonts w:asciiTheme="majorHAnsi" w:hAnsiTheme="majorHAnsi" w:cstheme="majorHAnsi"/>
          <w:lang w:val="pl-PL"/>
        </w:rPr>
      </w:pPr>
      <w:r w:rsidRPr="0020360E">
        <w:rPr>
          <w:rFonts w:asciiTheme="majorHAnsi" w:hAnsiTheme="majorHAnsi" w:cstheme="majorHAnsi"/>
          <w:bCs/>
          <w:lang w:val="pl-PL"/>
        </w:rPr>
        <w:t>W imieniu Wykonawcy oświadczam</w:t>
      </w:r>
      <w:r>
        <w:rPr>
          <w:rFonts w:asciiTheme="majorHAnsi" w:hAnsiTheme="majorHAnsi" w:cstheme="majorHAnsi"/>
          <w:lang w:val="pl-PL"/>
        </w:rPr>
        <w:t xml:space="preserve">, iż </w:t>
      </w:r>
      <w:r w:rsidR="00000000" w:rsidRPr="0020360E">
        <w:rPr>
          <w:rFonts w:asciiTheme="majorHAnsi" w:hAnsiTheme="majorHAnsi" w:cstheme="majorHAnsi"/>
          <w:lang w:val="pl-PL"/>
        </w:rPr>
        <w:t>zamówienie wykonam samodzielnie / przy udziale podwykonawcy* w zakresie: ........................................................................;</w:t>
      </w:r>
    </w:p>
    <w:p w14:paraId="62BFB91E" w14:textId="12EAB833" w:rsidR="005A010F" w:rsidRPr="0020360E" w:rsidRDefault="0020360E" w:rsidP="0020360E">
      <w:pPr>
        <w:pStyle w:val="Akapitzlist"/>
        <w:numPr>
          <w:ilvl w:val="0"/>
          <w:numId w:val="10"/>
        </w:numPr>
        <w:jc w:val="both"/>
        <w:rPr>
          <w:rFonts w:asciiTheme="majorHAnsi" w:hAnsiTheme="majorHAnsi" w:cstheme="majorHAnsi"/>
          <w:lang w:val="pl-PL"/>
        </w:rPr>
      </w:pPr>
      <w:r w:rsidRPr="0020360E">
        <w:rPr>
          <w:rFonts w:asciiTheme="majorHAnsi" w:hAnsiTheme="majorHAnsi" w:cstheme="majorHAnsi"/>
          <w:bCs/>
          <w:lang w:val="pl-PL"/>
        </w:rPr>
        <w:t>W imieniu Wykonawcy oświadczam</w:t>
      </w:r>
      <w:r>
        <w:rPr>
          <w:rFonts w:asciiTheme="majorHAnsi" w:hAnsiTheme="majorHAnsi" w:cstheme="majorHAnsi"/>
          <w:lang w:val="pl-PL"/>
        </w:rPr>
        <w:t xml:space="preserve">, że </w:t>
      </w:r>
      <w:r w:rsidR="00000000" w:rsidRPr="0020360E">
        <w:rPr>
          <w:rFonts w:asciiTheme="majorHAnsi" w:hAnsiTheme="majorHAnsi" w:cstheme="majorHAnsi"/>
          <w:lang w:val="pl-PL"/>
        </w:rPr>
        <w:t>wyrażam zgodę na poprawienie oczywistych omyłek rachunkowych zgodnie ze sposobem obliczenia ceny określonym w zapytaniu.</w:t>
      </w:r>
    </w:p>
    <w:p w14:paraId="702DA3B1" w14:textId="77777777" w:rsidR="005A010F" w:rsidRPr="00134F38" w:rsidRDefault="00000000">
      <w:pPr>
        <w:rPr>
          <w:rFonts w:asciiTheme="majorHAnsi" w:hAnsiTheme="majorHAnsi" w:cstheme="majorHAnsi"/>
          <w:lang w:val="pl-PL"/>
        </w:rPr>
      </w:pPr>
      <w:r w:rsidRPr="00134F38">
        <w:rPr>
          <w:rFonts w:asciiTheme="majorHAnsi" w:hAnsiTheme="majorHAnsi" w:cstheme="majorHAnsi"/>
          <w:lang w:val="pl-PL"/>
        </w:rPr>
        <w:t>* niepotrzebne skreślić</w:t>
      </w:r>
    </w:p>
    <w:p w14:paraId="21EDAE72" w14:textId="77777777" w:rsidR="005A010F" w:rsidRPr="00134F38" w:rsidRDefault="00000000">
      <w:pPr>
        <w:jc w:val="right"/>
        <w:rPr>
          <w:rFonts w:asciiTheme="majorHAnsi" w:hAnsiTheme="majorHAnsi" w:cstheme="majorHAnsi"/>
          <w:lang w:val="pl-PL"/>
        </w:rPr>
      </w:pPr>
      <w:r w:rsidRPr="00134F38">
        <w:rPr>
          <w:rFonts w:asciiTheme="majorHAnsi" w:hAnsiTheme="majorHAnsi" w:cstheme="majorHAnsi"/>
          <w:lang w:val="pl-PL"/>
        </w:rPr>
        <w:t>................................, dnia ......................... r.</w:t>
      </w:r>
      <w:r w:rsidRPr="00134F38">
        <w:rPr>
          <w:rFonts w:asciiTheme="majorHAnsi" w:hAnsiTheme="majorHAnsi" w:cstheme="majorHAnsi"/>
          <w:lang w:val="pl-PL"/>
        </w:rPr>
        <w:br/>
      </w:r>
      <w:r w:rsidRPr="00134F38">
        <w:rPr>
          <w:rFonts w:asciiTheme="majorHAnsi" w:hAnsiTheme="majorHAnsi" w:cstheme="majorHAnsi"/>
          <w:lang w:val="pl-PL"/>
        </w:rPr>
        <w:br/>
        <w:t>........................................................</w:t>
      </w:r>
      <w:r w:rsidRPr="00134F38">
        <w:rPr>
          <w:rFonts w:asciiTheme="majorHAnsi" w:hAnsiTheme="majorHAnsi" w:cstheme="majorHAnsi"/>
          <w:lang w:val="pl-PL"/>
        </w:rPr>
        <w:br/>
        <w:t>podpis osoby uprawnionej</w:t>
      </w:r>
    </w:p>
    <w:sectPr w:rsidR="005A010F" w:rsidRPr="00134F38" w:rsidSect="00034616">
      <w:footerReference w:type="default" r:id="rId8"/>
      <w:pgSz w:w="11906" w:h="16838"/>
      <w:pgMar w:top="1134" w:right="1134" w:bottom="1020" w:left="1247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048D22" w14:textId="77777777" w:rsidR="00FD6A19" w:rsidRDefault="00FD6A19">
      <w:pPr>
        <w:spacing w:after="0" w:line="240" w:lineRule="auto"/>
      </w:pPr>
      <w:r>
        <w:separator/>
      </w:r>
    </w:p>
  </w:endnote>
  <w:endnote w:type="continuationSeparator" w:id="0">
    <w:p w14:paraId="6DFF111E" w14:textId="77777777" w:rsidR="00FD6A19" w:rsidRDefault="00FD6A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062E77" w14:textId="77777777" w:rsidR="005A010F" w:rsidRDefault="00000000">
    <w:pPr>
      <w:pStyle w:val="Stopka"/>
      <w:jc w:val="center"/>
    </w:pPr>
    <w:r>
      <w:fldChar w:fldCharType="begin"/>
    </w:r>
    <w:r>
      <w:instrText>PAGE</w:instrText>
    </w:r>
    <w:r w:rsidR="00134F38">
      <w:fldChar w:fldCharType="separate"/>
    </w:r>
    <w:r w:rsidR="00134F38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1CFD7F" w14:textId="77777777" w:rsidR="00FD6A19" w:rsidRDefault="00FD6A19">
      <w:pPr>
        <w:spacing w:after="0" w:line="240" w:lineRule="auto"/>
      </w:pPr>
      <w:r>
        <w:separator/>
      </w:r>
    </w:p>
  </w:footnote>
  <w:footnote w:type="continuationSeparator" w:id="0">
    <w:p w14:paraId="0C581F76" w14:textId="77777777" w:rsidR="00FD6A19" w:rsidRDefault="00FD6A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7EA007AF"/>
    <w:multiLevelType w:val="hybridMultilevel"/>
    <w:tmpl w:val="39A6F2F8"/>
    <w:lvl w:ilvl="0" w:tplc="28CA18EA">
      <w:start w:val="1"/>
      <w:numFmt w:val="decimal"/>
      <w:lvlText w:val="%1."/>
      <w:lvlJc w:val="left"/>
      <w:pPr>
        <w:ind w:left="41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130" w:hanging="360"/>
      </w:pPr>
    </w:lvl>
    <w:lvl w:ilvl="2" w:tplc="0415001B" w:tentative="1">
      <w:start w:val="1"/>
      <w:numFmt w:val="lowerRoman"/>
      <w:lvlText w:val="%3."/>
      <w:lvlJc w:val="right"/>
      <w:pPr>
        <w:ind w:left="1850" w:hanging="180"/>
      </w:pPr>
    </w:lvl>
    <w:lvl w:ilvl="3" w:tplc="0415000F" w:tentative="1">
      <w:start w:val="1"/>
      <w:numFmt w:val="decimal"/>
      <w:lvlText w:val="%4."/>
      <w:lvlJc w:val="left"/>
      <w:pPr>
        <w:ind w:left="2570" w:hanging="360"/>
      </w:pPr>
    </w:lvl>
    <w:lvl w:ilvl="4" w:tplc="04150019" w:tentative="1">
      <w:start w:val="1"/>
      <w:numFmt w:val="lowerLetter"/>
      <w:lvlText w:val="%5."/>
      <w:lvlJc w:val="left"/>
      <w:pPr>
        <w:ind w:left="3290" w:hanging="360"/>
      </w:pPr>
    </w:lvl>
    <w:lvl w:ilvl="5" w:tplc="0415001B" w:tentative="1">
      <w:start w:val="1"/>
      <w:numFmt w:val="lowerRoman"/>
      <w:lvlText w:val="%6."/>
      <w:lvlJc w:val="right"/>
      <w:pPr>
        <w:ind w:left="4010" w:hanging="180"/>
      </w:pPr>
    </w:lvl>
    <w:lvl w:ilvl="6" w:tplc="0415000F" w:tentative="1">
      <w:start w:val="1"/>
      <w:numFmt w:val="decimal"/>
      <w:lvlText w:val="%7."/>
      <w:lvlJc w:val="left"/>
      <w:pPr>
        <w:ind w:left="4730" w:hanging="360"/>
      </w:pPr>
    </w:lvl>
    <w:lvl w:ilvl="7" w:tplc="04150019" w:tentative="1">
      <w:start w:val="1"/>
      <w:numFmt w:val="lowerLetter"/>
      <w:lvlText w:val="%8."/>
      <w:lvlJc w:val="left"/>
      <w:pPr>
        <w:ind w:left="5450" w:hanging="360"/>
      </w:pPr>
    </w:lvl>
    <w:lvl w:ilvl="8" w:tplc="0415001B" w:tentative="1">
      <w:start w:val="1"/>
      <w:numFmt w:val="lowerRoman"/>
      <w:lvlText w:val="%9."/>
      <w:lvlJc w:val="right"/>
      <w:pPr>
        <w:ind w:left="6170" w:hanging="180"/>
      </w:pPr>
    </w:lvl>
  </w:abstractNum>
  <w:num w:numId="1" w16cid:durableId="2057703936">
    <w:abstractNumId w:val="8"/>
  </w:num>
  <w:num w:numId="2" w16cid:durableId="2048796886">
    <w:abstractNumId w:val="6"/>
  </w:num>
  <w:num w:numId="3" w16cid:durableId="192809700">
    <w:abstractNumId w:val="5"/>
  </w:num>
  <w:num w:numId="4" w16cid:durableId="2127116357">
    <w:abstractNumId w:val="4"/>
  </w:num>
  <w:num w:numId="5" w16cid:durableId="204342427">
    <w:abstractNumId w:val="7"/>
  </w:num>
  <w:num w:numId="6" w16cid:durableId="2039895112">
    <w:abstractNumId w:val="3"/>
  </w:num>
  <w:num w:numId="7" w16cid:durableId="925042401">
    <w:abstractNumId w:val="2"/>
  </w:num>
  <w:num w:numId="8" w16cid:durableId="285430521">
    <w:abstractNumId w:val="1"/>
  </w:num>
  <w:num w:numId="9" w16cid:durableId="1625652620">
    <w:abstractNumId w:val="0"/>
  </w:num>
  <w:num w:numId="10" w16cid:durableId="198338648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34F38"/>
    <w:rsid w:val="0015074B"/>
    <w:rsid w:val="0020360E"/>
    <w:rsid w:val="0029639D"/>
    <w:rsid w:val="00326F90"/>
    <w:rsid w:val="005A010F"/>
    <w:rsid w:val="007B2271"/>
    <w:rsid w:val="00AA1D8D"/>
    <w:rsid w:val="00B47730"/>
    <w:rsid w:val="00CB0664"/>
    <w:rsid w:val="00FC693F"/>
    <w:rsid w:val="00FD6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F965519"/>
  <w14:defaultImageDpi w14:val="300"/>
  <w15:docId w15:val="{E820372A-516B-4ED4-8A11-60A919425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  <w:pPr>
      <w:spacing w:after="80" w:line="259" w:lineRule="auto"/>
    </w:pPr>
    <w:rPr>
      <w:rFonts w:ascii="Arial" w:eastAsia="Arial" w:hAnsi="Arial"/>
      <w:sz w:val="21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160" w:after="100"/>
      <w:jc w:val="center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160" w:after="100"/>
      <w:jc w:val="center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keepNext/>
      <w:pBdr>
        <w:bottom w:val="single" w:sz="8" w:space="4" w:color="4F81BD" w:themeColor="accent1"/>
      </w:pBdr>
      <w:spacing w:before="160" w:after="100" w:line="240" w:lineRule="auto"/>
      <w:contextualSpacing/>
      <w:jc w:val="center"/>
    </w:pPr>
    <w:rPr>
      <w:rFonts w:asciiTheme="majorHAnsi" w:eastAsiaTheme="majorEastAsia" w:hAnsiTheme="majorHAnsi" w:cstheme="majorBidi"/>
      <w:b/>
      <w:color w:val="17365D" w:themeColor="text2" w:themeShade="BF"/>
      <w:spacing w:val="5"/>
      <w:kern w:val="28"/>
      <w:sz w:val="30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349</Words>
  <Characters>2096</Characters>
  <Application>Microsoft Office Word</Application>
  <DocSecurity>0</DocSecurity>
  <Lines>17</Lines>
  <Paragraphs>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2441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Katarzyna Tomala</cp:lastModifiedBy>
  <cp:revision>3</cp:revision>
  <dcterms:created xsi:type="dcterms:W3CDTF">2013-12-23T23:15:00Z</dcterms:created>
  <dcterms:modified xsi:type="dcterms:W3CDTF">2026-07-19T18:49:00Z</dcterms:modified>
  <cp:category/>
</cp:coreProperties>
</file>