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93F49" w14:textId="77777777" w:rsidR="00A743EC" w:rsidRPr="00460225" w:rsidRDefault="00000000">
      <w:pPr>
        <w:jc w:val="right"/>
        <w:rPr>
          <w:rFonts w:asciiTheme="majorHAnsi" w:hAnsiTheme="majorHAnsi" w:cstheme="majorHAnsi"/>
          <w:lang w:val="pl-PL"/>
        </w:rPr>
      </w:pPr>
      <w:r w:rsidRPr="00460225">
        <w:rPr>
          <w:rFonts w:asciiTheme="majorHAnsi" w:hAnsiTheme="majorHAnsi" w:cstheme="majorHAnsi"/>
          <w:b/>
          <w:lang w:val="pl-PL"/>
        </w:rPr>
        <w:t>Załącznik nr 3 do zapytania ofertowego</w:t>
      </w:r>
    </w:p>
    <w:p w14:paraId="37DDCD21" w14:textId="77777777" w:rsidR="00A743EC" w:rsidRPr="00460225" w:rsidRDefault="00000000">
      <w:pPr>
        <w:jc w:val="center"/>
        <w:rPr>
          <w:rFonts w:asciiTheme="majorHAnsi" w:hAnsiTheme="majorHAnsi" w:cstheme="majorHAnsi"/>
          <w:lang w:val="pl-PL"/>
        </w:rPr>
      </w:pPr>
      <w:r w:rsidRPr="00460225">
        <w:rPr>
          <w:rFonts w:asciiTheme="majorHAnsi" w:hAnsiTheme="majorHAnsi" w:cstheme="majorHAnsi"/>
          <w:b/>
          <w:sz w:val="24"/>
          <w:lang w:val="pl-PL"/>
        </w:rPr>
        <w:t>GMINNY ZARZĄD OŚWIATY I SPORTU</w:t>
      </w:r>
    </w:p>
    <w:p w14:paraId="53133D42" w14:textId="77777777" w:rsidR="00A743EC" w:rsidRPr="00460225" w:rsidRDefault="00000000">
      <w:pPr>
        <w:spacing w:after="0"/>
        <w:jc w:val="center"/>
        <w:rPr>
          <w:rFonts w:asciiTheme="majorHAnsi" w:hAnsiTheme="majorHAnsi" w:cstheme="majorHAnsi"/>
          <w:lang w:val="pl-PL"/>
        </w:rPr>
      </w:pPr>
      <w:r w:rsidRPr="00460225">
        <w:rPr>
          <w:rFonts w:asciiTheme="majorHAnsi" w:hAnsiTheme="majorHAnsi" w:cstheme="majorHAnsi"/>
          <w:lang w:val="pl-PL"/>
        </w:rPr>
        <w:t>ul. Zwycięstwa 6a, 26-670 Pionki</w:t>
      </w:r>
    </w:p>
    <w:p w14:paraId="2421F7C0" w14:textId="77777777" w:rsidR="00A743EC" w:rsidRPr="00460225" w:rsidRDefault="00000000">
      <w:pPr>
        <w:spacing w:after="0"/>
        <w:jc w:val="center"/>
        <w:rPr>
          <w:rFonts w:asciiTheme="majorHAnsi" w:hAnsiTheme="majorHAnsi" w:cstheme="majorHAnsi"/>
          <w:lang w:val="pl-PL"/>
        </w:rPr>
      </w:pPr>
      <w:r w:rsidRPr="00460225">
        <w:rPr>
          <w:rFonts w:asciiTheme="majorHAnsi" w:hAnsiTheme="majorHAnsi" w:cstheme="majorHAnsi"/>
          <w:lang w:val="pl-PL"/>
        </w:rPr>
        <w:t>NIP 7962762366, REGON 140802550</w:t>
      </w:r>
    </w:p>
    <w:p w14:paraId="462A545F" w14:textId="77777777" w:rsidR="00A743EC" w:rsidRPr="00460225" w:rsidRDefault="00000000">
      <w:pPr>
        <w:pStyle w:val="Tytu"/>
        <w:rPr>
          <w:rFonts w:cstheme="majorHAnsi"/>
          <w:lang w:val="pl-PL"/>
        </w:rPr>
      </w:pPr>
      <w:r w:rsidRPr="00460225">
        <w:rPr>
          <w:rFonts w:cstheme="majorHAnsi"/>
          <w:lang w:val="pl-PL"/>
        </w:rPr>
        <w:t>OŚWIADCZENIE WYKONAWCY</w:t>
      </w:r>
    </w:p>
    <w:p w14:paraId="60F38F42" w14:textId="77777777" w:rsidR="00A743EC" w:rsidRPr="00460225" w:rsidRDefault="00000000">
      <w:pPr>
        <w:rPr>
          <w:rFonts w:asciiTheme="majorHAnsi" w:hAnsiTheme="majorHAnsi" w:cstheme="majorHAnsi"/>
          <w:sz w:val="22"/>
          <w:lang w:val="pl-PL"/>
        </w:rPr>
      </w:pPr>
      <w:r w:rsidRPr="00460225">
        <w:rPr>
          <w:rFonts w:asciiTheme="majorHAnsi" w:hAnsiTheme="majorHAnsi" w:cstheme="majorHAnsi"/>
          <w:sz w:val="22"/>
          <w:lang w:val="pl-PL"/>
        </w:rPr>
        <w:t>Nazwa Wykonawcy: ........................................................................................................................</w:t>
      </w:r>
    </w:p>
    <w:p w14:paraId="7ACBD381" w14:textId="77777777" w:rsidR="00A743EC" w:rsidRPr="00460225" w:rsidRDefault="00000000">
      <w:pPr>
        <w:rPr>
          <w:rFonts w:asciiTheme="majorHAnsi" w:hAnsiTheme="majorHAnsi" w:cstheme="majorHAnsi"/>
          <w:sz w:val="22"/>
          <w:lang w:val="pl-PL"/>
        </w:rPr>
      </w:pPr>
      <w:r w:rsidRPr="00460225">
        <w:rPr>
          <w:rFonts w:asciiTheme="majorHAnsi" w:hAnsiTheme="majorHAnsi" w:cstheme="majorHAnsi"/>
          <w:sz w:val="22"/>
          <w:lang w:val="pl-PL"/>
        </w:rPr>
        <w:t>Oświadczam, że:</w:t>
      </w:r>
    </w:p>
    <w:p w14:paraId="787DF7B7" w14:textId="3181346C" w:rsidR="00A743EC" w:rsidRDefault="00000000" w:rsidP="00460225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lang w:val="pl-PL"/>
        </w:rPr>
      </w:pPr>
      <w:r w:rsidRPr="00460225">
        <w:rPr>
          <w:rFonts w:asciiTheme="majorHAnsi" w:hAnsiTheme="majorHAnsi" w:cstheme="majorHAnsi"/>
          <w:sz w:val="22"/>
          <w:lang w:val="pl-PL"/>
        </w:rPr>
        <w:t>posiadam wymagane prawem uprawnienia do wykonywania transportu drogowego osób w zakresie niezbędnym do realizacji zamówienia;</w:t>
      </w:r>
    </w:p>
    <w:p w14:paraId="1395316D" w14:textId="1ABD5E6A" w:rsidR="00A743EC" w:rsidRPr="00460225" w:rsidRDefault="00000000" w:rsidP="00460225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lang w:val="pl-PL"/>
        </w:rPr>
      </w:pPr>
      <w:r w:rsidRPr="00460225">
        <w:rPr>
          <w:rFonts w:asciiTheme="majorHAnsi" w:hAnsiTheme="majorHAnsi" w:cstheme="majorHAnsi"/>
          <w:sz w:val="22"/>
          <w:lang w:val="pl-PL"/>
        </w:rPr>
        <w:t>dysponuję potencjałem technicznym i osobami niezbędnymi do prawidłowego wykonania części objętych ofertą;</w:t>
      </w:r>
    </w:p>
    <w:p w14:paraId="5D95E582" w14:textId="5D39D371" w:rsidR="00A743EC" w:rsidRPr="00460225" w:rsidRDefault="00000000" w:rsidP="00460225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lang w:val="pl-PL"/>
        </w:rPr>
      </w:pPr>
      <w:r w:rsidRPr="00460225">
        <w:rPr>
          <w:rFonts w:asciiTheme="majorHAnsi" w:hAnsiTheme="majorHAnsi" w:cstheme="majorHAnsi"/>
          <w:sz w:val="22"/>
          <w:lang w:val="pl-PL"/>
        </w:rPr>
        <w:t>pojazdy przeznaczone do realizacji zamówienia są sprawne technicznie, posiadają aktualne badania techniczne i ubezpieczenie OC oraz spełniają wymagania dotyczące przewozu dzieci;</w:t>
      </w:r>
    </w:p>
    <w:p w14:paraId="5A928DEF" w14:textId="3DFD57F8" w:rsidR="00A743EC" w:rsidRPr="00460225" w:rsidRDefault="00000000" w:rsidP="00460225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lang w:val="pl-PL"/>
        </w:rPr>
      </w:pPr>
      <w:r w:rsidRPr="00460225">
        <w:rPr>
          <w:rFonts w:asciiTheme="majorHAnsi" w:hAnsiTheme="majorHAnsi" w:cstheme="majorHAnsi"/>
          <w:sz w:val="22"/>
          <w:lang w:val="pl-PL"/>
        </w:rPr>
        <w:t>kierowcy posiadają wymagane uprawnienia, kwalifikacje i badania, a opiekunowie są pełnoletni i przeszkoleni z zakresu pierwszej pomocy;</w:t>
      </w:r>
    </w:p>
    <w:p w14:paraId="435BDE45" w14:textId="357DBDE0" w:rsidR="00A743EC" w:rsidRPr="00460225" w:rsidRDefault="00000000" w:rsidP="00460225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lang w:val="pl-PL"/>
        </w:rPr>
      </w:pPr>
      <w:r w:rsidRPr="00460225">
        <w:rPr>
          <w:rFonts w:asciiTheme="majorHAnsi" w:hAnsiTheme="majorHAnsi" w:cstheme="majorHAnsi"/>
          <w:sz w:val="22"/>
          <w:lang w:val="pl-PL"/>
        </w:rPr>
        <w:t>posiadam ubezpieczenie OC działalności związanej z przedmiotem zamówienia;</w:t>
      </w:r>
    </w:p>
    <w:p w14:paraId="366ACBBE" w14:textId="0462E7B9" w:rsidR="00A743EC" w:rsidRPr="00460225" w:rsidRDefault="00000000" w:rsidP="00460225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lang w:val="pl-PL"/>
        </w:rPr>
      </w:pPr>
      <w:r w:rsidRPr="00460225">
        <w:rPr>
          <w:rFonts w:asciiTheme="majorHAnsi" w:hAnsiTheme="majorHAnsi" w:cstheme="majorHAnsi"/>
          <w:sz w:val="22"/>
          <w:lang w:val="pl-PL"/>
        </w:rPr>
        <w:t>nie zachodzą wobec mnie okoliczności uniemożliwiające legalne i należyte wykonanie zamówienia, w tym ograniczenia wynikające z obowiązujących przepisów sankcyjnych;</w:t>
      </w:r>
    </w:p>
    <w:p w14:paraId="3A170739" w14:textId="61AA3694" w:rsidR="00A743EC" w:rsidRPr="00460225" w:rsidRDefault="00000000" w:rsidP="00460225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lang w:val="pl-PL"/>
        </w:rPr>
      </w:pPr>
      <w:r w:rsidRPr="00460225">
        <w:rPr>
          <w:rFonts w:asciiTheme="majorHAnsi" w:hAnsiTheme="majorHAnsi" w:cstheme="majorHAnsi"/>
          <w:sz w:val="22"/>
          <w:lang w:val="pl-PL"/>
        </w:rPr>
        <w:t>przed dopuszczeniem kierowców i opiekunów do pracy z małoletnimi wykonam wszystkie obowiązki weryfikacyjne wynikające z ustawy o przeciwdziałaniu zagrożeniom przestępczością na tle seksualnym i ochronie małoletnich;</w:t>
      </w:r>
    </w:p>
    <w:p w14:paraId="207CEF53" w14:textId="1A66551B" w:rsidR="00A743EC" w:rsidRPr="00460225" w:rsidRDefault="00000000" w:rsidP="00460225">
      <w:pPr>
        <w:pStyle w:val="Akapitzlist"/>
        <w:numPr>
          <w:ilvl w:val="0"/>
          <w:numId w:val="10"/>
        </w:numPr>
        <w:jc w:val="both"/>
        <w:rPr>
          <w:rFonts w:asciiTheme="majorHAnsi" w:hAnsiTheme="majorHAnsi" w:cstheme="majorHAnsi"/>
          <w:sz w:val="22"/>
          <w:lang w:val="pl-PL"/>
        </w:rPr>
      </w:pPr>
      <w:r w:rsidRPr="00460225">
        <w:rPr>
          <w:rFonts w:asciiTheme="majorHAnsi" w:hAnsiTheme="majorHAnsi" w:cstheme="majorHAnsi"/>
          <w:sz w:val="22"/>
          <w:lang w:val="pl-PL"/>
        </w:rPr>
        <w:t>wszystkie informacje podane w ofercie i załącznikach są aktualne i zgodne z prawdą.</w:t>
      </w:r>
    </w:p>
    <w:p w14:paraId="1FE89373" w14:textId="77777777" w:rsidR="00460225" w:rsidRDefault="00460225">
      <w:pPr>
        <w:jc w:val="right"/>
        <w:rPr>
          <w:rFonts w:asciiTheme="majorHAnsi" w:hAnsiTheme="majorHAnsi" w:cstheme="majorHAnsi"/>
          <w:sz w:val="22"/>
          <w:lang w:val="pl-PL"/>
        </w:rPr>
      </w:pPr>
    </w:p>
    <w:p w14:paraId="59D71C24" w14:textId="77777777" w:rsidR="00460225" w:rsidRDefault="00460225">
      <w:pPr>
        <w:jc w:val="right"/>
        <w:rPr>
          <w:rFonts w:asciiTheme="majorHAnsi" w:hAnsiTheme="majorHAnsi" w:cstheme="majorHAnsi"/>
          <w:sz w:val="22"/>
          <w:lang w:val="pl-PL"/>
        </w:rPr>
      </w:pPr>
    </w:p>
    <w:p w14:paraId="648CBFEB" w14:textId="77777777" w:rsidR="00460225" w:rsidRDefault="00000000">
      <w:pPr>
        <w:jc w:val="right"/>
        <w:rPr>
          <w:rFonts w:asciiTheme="majorHAnsi" w:hAnsiTheme="majorHAnsi" w:cstheme="majorHAnsi"/>
          <w:sz w:val="22"/>
        </w:rPr>
      </w:pPr>
      <w:r w:rsidRPr="00460225">
        <w:rPr>
          <w:rFonts w:asciiTheme="majorHAnsi" w:hAnsiTheme="majorHAnsi" w:cstheme="majorHAnsi"/>
          <w:sz w:val="22"/>
        </w:rPr>
        <w:t>................................, dnia ......................... r.</w:t>
      </w:r>
      <w:r w:rsidRPr="00460225">
        <w:rPr>
          <w:rFonts w:asciiTheme="majorHAnsi" w:hAnsiTheme="majorHAnsi" w:cstheme="majorHAnsi"/>
          <w:sz w:val="22"/>
        </w:rPr>
        <w:br/>
      </w:r>
      <w:r w:rsidRPr="00460225">
        <w:rPr>
          <w:rFonts w:asciiTheme="majorHAnsi" w:hAnsiTheme="majorHAnsi" w:cstheme="majorHAnsi"/>
          <w:sz w:val="22"/>
        </w:rPr>
        <w:br/>
      </w:r>
    </w:p>
    <w:p w14:paraId="7EE5DBA0" w14:textId="77777777" w:rsidR="00460225" w:rsidRDefault="00460225">
      <w:pPr>
        <w:jc w:val="right"/>
        <w:rPr>
          <w:rFonts w:asciiTheme="majorHAnsi" w:hAnsiTheme="majorHAnsi" w:cstheme="majorHAnsi"/>
          <w:sz w:val="22"/>
        </w:rPr>
      </w:pPr>
    </w:p>
    <w:p w14:paraId="73F5FFEB" w14:textId="06AB90FD" w:rsidR="00A743EC" w:rsidRPr="00460225" w:rsidRDefault="00000000">
      <w:pPr>
        <w:jc w:val="right"/>
        <w:rPr>
          <w:rFonts w:asciiTheme="majorHAnsi" w:hAnsiTheme="majorHAnsi" w:cstheme="majorHAnsi"/>
          <w:sz w:val="22"/>
        </w:rPr>
      </w:pPr>
      <w:r w:rsidRPr="00460225">
        <w:rPr>
          <w:rFonts w:asciiTheme="majorHAnsi" w:hAnsiTheme="majorHAnsi" w:cstheme="majorHAnsi"/>
          <w:sz w:val="22"/>
        </w:rPr>
        <w:t>........................................................</w:t>
      </w:r>
      <w:r w:rsidRPr="00460225">
        <w:rPr>
          <w:rFonts w:asciiTheme="majorHAnsi" w:hAnsiTheme="majorHAnsi" w:cstheme="majorHAnsi"/>
          <w:sz w:val="22"/>
        </w:rPr>
        <w:br/>
        <w:t>podpis osoby uprawnionej</w:t>
      </w:r>
    </w:p>
    <w:sectPr w:rsidR="00A743EC" w:rsidRPr="00460225" w:rsidSect="00034616">
      <w:footerReference w:type="default" r:id="rId8"/>
      <w:pgSz w:w="11906" w:h="16838"/>
      <w:pgMar w:top="1134" w:right="1134" w:bottom="1020" w:left="124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6F68B" w14:textId="77777777" w:rsidR="009C3F0C" w:rsidRDefault="009C3F0C">
      <w:pPr>
        <w:spacing w:after="0" w:line="240" w:lineRule="auto"/>
      </w:pPr>
      <w:r>
        <w:separator/>
      </w:r>
    </w:p>
  </w:endnote>
  <w:endnote w:type="continuationSeparator" w:id="0">
    <w:p w14:paraId="69865A98" w14:textId="77777777" w:rsidR="009C3F0C" w:rsidRDefault="009C3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3E853" w14:textId="77777777" w:rsidR="00A743EC" w:rsidRDefault="00000000">
    <w:pPr>
      <w:pStyle w:val="Stopka"/>
      <w:jc w:val="center"/>
    </w:pPr>
    <w:r>
      <w:fldChar w:fldCharType="begin"/>
    </w:r>
    <w:r>
      <w:instrText>PAGE</w:instrText>
    </w:r>
    <w:r w:rsidR="00460225">
      <w:fldChar w:fldCharType="separate"/>
    </w:r>
    <w:r w:rsidR="0046022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7E3C8" w14:textId="77777777" w:rsidR="009C3F0C" w:rsidRDefault="009C3F0C">
      <w:pPr>
        <w:spacing w:after="0" w:line="240" w:lineRule="auto"/>
      </w:pPr>
      <w:r>
        <w:separator/>
      </w:r>
    </w:p>
  </w:footnote>
  <w:footnote w:type="continuationSeparator" w:id="0">
    <w:p w14:paraId="51C65264" w14:textId="77777777" w:rsidR="009C3F0C" w:rsidRDefault="009C3F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4FD6711"/>
    <w:multiLevelType w:val="hybridMultilevel"/>
    <w:tmpl w:val="9B768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322514">
    <w:abstractNumId w:val="8"/>
  </w:num>
  <w:num w:numId="2" w16cid:durableId="762409884">
    <w:abstractNumId w:val="6"/>
  </w:num>
  <w:num w:numId="3" w16cid:durableId="941182140">
    <w:abstractNumId w:val="5"/>
  </w:num>
  <w:num w:numId="4" w16cid:durableId="1917981461">
    <w:abstractNumId w:val="4"/>
  </w:num>
  <w:num w:numId="5" w16cid:durableId="335152433">
    <w:abstractNumId w:val="7"/>
  </w:num>
  <w:num w:numId="6" w16cid:durableId="529999128">
    <w:abstractNumId w:val="3"/>
  </w:num>
  <w:num w:numId="7" w16cid:durableId="1075930042">
    <w:abstractNumId w:val="2"/>
  </w:num>
  <w:num w:numId="8" w16cid:durableId="1466658616">
    <w:abstractNumId w:val="1"/>
  </w:num>
  <w:num w:numId="9" w16cid:durableId="1729842635">
    <w:abstractNumId w:val="0"/>
  </w:num>
  <w:num w:numId="10" w16cid:durableId="2800356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60225"/>
    <w:rsid w:val="009C3F0C"/>
    <w:rsid w:val="00A743EC"/>
    <w:rsid w:val="00AA1D8D"/>
    <w:rsid w:val="00AE3D52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1B23A0"/>
  <w14:defaultImageDpi w14:val="300"/>
  <w15:docId w15:val="{F21B0F7F-377C-431B-ADF2-F83AF8C7F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80" w:line="259" w:lineRule="auto"/>
    </w:pPr>
    <w:rPr>
      <w:rFonts w:ascii="Arial" w:eastAsia="Arial" w:hAnsi="Arial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60" w:after="10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100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keepNext/>
      <w:pBdr>
        <w:bottom w:val="single" w:sz="8" w:space="4" w:color="4F81BD" w:themeColor="accent1"/>
      </w:pBdr>
      <w:spacing w:before="160" w:after="10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Katarzyna Tomala</cp:lastModifiedBy>
  <cp:revision>3</cp:revision>
  <dcterms:created xsi:type="dcterms:W3CDTF">2013-12-23T23:15:00Z</dcterms:created>
  <dcterms:modified xsi:type="dcterms:W3CDTF">2026-07-19T18:51:00Z</dcterms:modified>
  <cp:category/>
</cp:coreProperties>
</file>