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5EDA" w14:textId="77777777" w:rsidR="004929F5" w:rsidRPr="00116A7E" w:rsidRDefault="00000000">
      <w:pPr>
        <w:jc w:val="right"/>
        <w:rPr>
          <w:rFonts w:asciiTheme="majorHAnsi" w:hAnsiTheme="majorHAnsi" w:cstheme="majorHAnsi"/>
          <w:lang w:val="pl-PL"/>
        </w:rPr>
      </w:pPr>
      <w:r w:rsidRPr="00116A7E">
        <w:rPr>
          <w:rFonts w:asciiTheme="majorHAnsi" w:hAnsiTheme="majorHAnsi" w:cstheme="majorHAnsi"/>
          <w:b/>
          <w:lang w:val="pl-PL"/>
        </w:rPr>
        <w:t>Załącznik nr 5 do zapytania ofertowego</w:t>
      </w:r>
    </w:p>
    <w:p w14:paraId="6326BCB7" w14:textId="77777777" w:rsidR="004929F5" w:rsidRPr="00116A7E" w:rsidRDefault="00000000">
      <w:pPr>
        <w:jc w:val="center"/>
        <w:rPr>
          <w:rFonts w:asciiTheme="majorHAnsi" w:hAnsiTheme="majorHAnsi" w:cstheme="majorHAnsi"/>
          <w:lang w:val="pl-PL"/>
        </w:rPr>
      </w:pPr>
      <w:r w:rsidRPr="00116A7E">
        <w:rPr>
          <w:rFonts w:asciiTheme="majorHAnsi" w:hAnsiTheme="majorHAnsi" w:cstheme="majorHAnsi"/>
          <w:b/>
          <w:sz w:val="24"/>
          <w:lang w:val="pl-PL"/>
        </w:rPr>
        <w:t>GMINNY ZARZĄD OŚWIATY I SPORTU</w:t>
      </w:r>
    </w:p>
    <w:p w14:paraId="6022AB6B" w14:textId="77777777" w:rsidR="004929F5" w:rsidRPr="00116A7E" w:rsidRDefault="00000000">
      <w:pPr>
        <w:spacing w:after="0"/>
        <w:jc w:val="center"/>
        <w:rPr>
          <w:rFonts w:asciiTheme="majorHAnsi" w:hAnsiTheme="majorHAnsi" w:cstheme="majorHAnsi"/>
          <w:lang w:val="pl-PL"/>
        </w:rPr>
      </w:pPr>
      <w:r w:rsidRPr="00116A7E">
        <w:rPr>
          <w:rFonts w:asciiTheme="majorHAnsi" w:hAnsiTheme="majorHAnsi" w:cstheme="majorHAnsi"/>
          <w:lang w:val="pl-PL"/>
        </w:rPr>
        <w:t>ul. Zwycięstwa 6a, 26-670 Pionki</w:t>
      </w:r>
    </w:p>
    <w:p w14:paraId="2D171A23" w14:textId="77777777" w:rsidR="004929F5" w:rsidRPr="00116A7E" w:rsidRDefault="00000000">
      <w:pPr>
        <w:spacing w:after="0"/>
        <w:jc w:val="center"/>
        <w:rPr>
          <w:rFonts w:asciiTheme="majorHAnsi" w:hAnsiTheme="majorHAnsi" w:cstheme="majorHAnsi"/>
          <w:lang w:val="pl-PL"/>
        </w:rPr>
      </w:pPr>
      <w:r w:rsidRPr="00116A7E">
        <w:rPr>
          <w:rFonts w:asciiTheme="majorHAnsi" w:hAnsiTheme="majorHAnsi" w:cstheme="majorHAnsi"/>
          <w:lang w:val="pl-PL"/>
        </w:rPr>
        <w:t>NIP 7962762366, REGON 140802550</w:t>
      </w:r>
    </w:p>
    <w:p w14:paraId="6A528AA0" w14:textId="77777777" w:rsidR="004929F5" w:rsidRPr="00116A7E" w:rsidRDefault="00000000">
      <w:pPr>
        <w:pStyle w:val="Tytu"/>
        <w:rPr>
          <w:rFonts w:cstheme="majorHAnsi"/>
          <w:lang w:val="pl-PL"/>
        </w:rPr>
      </w:pPr>
      <w:r w:rsidRPr="00116A7E">
        <w:rPr>
          <w:rFonts w:cstheme="majorHAnsi"/>
          <w:lang w:val="pl-PL"/>
        </w:rPr>
        <w:t>WYKAZ OSÓB SKIEROWANYCH DO REALIZACJI ZAMÓWIENIA</w:t>
      </w:r>
    </w:p>
    <w:p w14:paraId="0BC818A3" w14:textId="77777777" w:rsidR="00116A7E" w:rsidRDefault="00116A7E">
      <w:pPr>
        <w:rPr>
          <w:rFonts w:asciiTheme="majorHAnsi" w:hAnsiTheme="majorHAnsi" w:cstheme="majorHAnsi"/>
        </w:rPr>
      </w:pPr>
    </w:p>
    <w:p w14:paraId="7B9D1B20" w14:textId="0077B785" w:rsidR="004929F5" w:rsidRPr="00116A7E" w:rsidRDefault="00000000">
      <w:pPr>
        <w:rPr>
          <w:rFonts w:asciiTheme="majorHAnsi" w:hAnsiTheme="majorHAnsi" w:cstheme="majorHAnsi"/>
          <w:sz w:val="22"/>
        </w:rPr>
      </w:pPr>
      <w:r w:rsidRPr="00116A7E">
        <w:rPr>
          <w:rFonts w:asciiTheme="majorHAnsi" w:hAnsiTheme="majorHAnsi" w:cstheme="majorHAnsi"/>
          <w:sz w:val="22"/>
        </w:rPr>
        <w:t>Nazwa Wykonawcy: ........................................................................................................................</w:t>
      </w:r>
    </w:p>
    <w:p w14:paraId="78834AAA" w14:textId="77777777" w:rsidR="00116A7E" w:rsidRPr="00116A7E" w:rsidRDefault="00116A7E">
      <w:pPr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1626"/>
        <w:gridCol w:w="1242"/>
        <w:gridCol w:w="1206"/>
        <w:gridCol w:w="2356"/>
        <w:gridCol w:w="1250"/>
        <w:gridCol w:w="1431"/>
      </w:tblGrid>
      <w:tr w:rsidR="004929F5" w:rsidRPr="00116A7E" w14:paraId="314F98CC" w14:textId="77777777" w:rsidTr="00116A7E">
        <w:trPr>
          <w:tblHeader/>
          <w:jc w:val="center"/>
        </w:trPr>
        <w:tc>
          <w:tcPr>
            <w:tcW w:w="675" w:type="dxa"/>
            <w:shd w:val="clear" w:color="auto" w:fill="D9EAD3"/>
            <w:vAlign w:val="center"/>
          </w:tcPr>
          <w:p w14:paraId="55269641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proofErr w:type="spellStart"/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Lp</w:t>
            </w:r>
            <w:proofErr w:type="spellEnd"/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.</w:t>
            </w:r>
          </w:p>
        </w:tc>
        <w:tc>
          <w:tcPr>
            <w:tcW w:w="1876" w:type="dxa"/>
            <w:shd w:val="clear" w:color="auto" w:fill="D9EAD3"/>
            <w:vAlign w:val="center"/>
          </w:tcPr>
          <w:p w14:paraId="445F30BA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Część</w:t>
            </w:r>
          </w:p>
        </w:tc>
        <w:tc>
          <w:tcPr>
            <w:tcW w:w="1309" w:type="dxa"/>
            <w:shd w:val="clear" w:color="auto" w:fill="D9EAD3"/>
            <w:vAlign w:val="center"/>
          </w:tcPr>
          <w:p w14:paraId="12DD25BE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Imię i nazwisko</w:t>
            </w:r>
          </w:p>
        </w:tc>
        <w:tc>
          <w:tcPr>
            <w:tcW w:w="1298" w:type="dxa"/>
            <w:shd w:val="clear" w:color="auto" w:fill="D9EAD3"/>
            <w:vAlign w:val="center"/>
          </w:tcPr>
          <w:p w14:paraId="48FD9927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Funkcja</w:t>
            </w:r>
          </w:p>
        </w:tc>
        <w:tc>
          <w:tcPr>
            <w:tcW w:w="1928" w:type="dxa"/>
            <w:shd w:val="clear" w:color="auto" w:fill="D9EAD3"/>
            <w:vAlign w:val="center"/>
          </w:tcPr>
          <w:p w14:paraId="43E950AC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Uprawnienia/kwalifikacje</w:t>
            </w:r>
          </w:p>
        </w:tc>
        <w:tc>
          <w:tcPr>
            <w:tcW w:w="1311" w:type="dxa"/>
            <w:shd w:val="clear" w:color="auto" w:fill="D9EAD3"/>
            <w:vAlign w:val="center"/>
          </w:tcPr>
          <w:p w14:paraId="68C8B8B7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Pierwsza pomoc (opiekun)</w:t>
            </w:r>
          </w:p>
        </w:tc>
        <w:tc>
          <w:tcPr>
            <w:tcW w:w="1344" w:type="dxa"/>
            <w:shd w:val="clear" w:color="auto" w:fill="D9EAD3"/>
            <w:vAlign w:val="center"/>
          </w:tcPr>
          <w:p w14:paraId="77632356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b/>
                <w:sz w:val="20"/>
                <w:szCs w:val="28"/>
              </w:rPr>
              <w:t>Podstawa dysponowania</w:t>
            </w:r>
          </w:p>
        </w:tc>
      </w:tr>
      <w:tr w:rsidR="004929F5" w:rsidRPr="00116A7E" w14:paraId="4E210391" w14:textId="77777777" w:rsidTr="00116A7E">
        <w:trPr>
          <w:jc w:val="center"/>
        </w:trPr>
        <w:tc>
          <w:tcPr>
            <w:tcW w:w="675" w:type="dxa"/>
            <w:vAlign w:val="center"/>
          </w:tcPr>
          <w:p w14:paraId="55A59C01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t>1</w:t>
            </w:r>
          </w:p>
        </w:tc>
        <w:tc>
          <w:tcPr>
            <w:tcW w:w="1876" w:type="dxa"/>
            <w:vAlign w:val="center"/>
          </w:tcPr>
          <w:p w14:paraId="4D5EC0A8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09" w:type="dxa"/>
            <w:vAlign w:val="center"/>
          </w:tcPr>
          <w:p w14:paraId="4711D54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298" w:type="dxa"/>
            <w:vAlign w:val="center"/>
          </w:tcPr>
          <w:p w14:paraId="122F11DB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928" w:type="dxa"/>
            <w:vAlign w:val="center"/>
          </w:tcPr>
          <w:p w14:paraId="32CCBFF9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11" w:type="dxa"/>
            <w:vAlign w:val="center"/>
          </w:tcPr>
          <w:p w14:paraId="73ED7CE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44" w:type="dxa"/>
            <w:vAlign w:val="center"/>
          </w:tcPr>
          <w:p w14:paraId="78DCEA9A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</w:tr>
      <w:tr w:rsidR="004929F5" w:rsidRPr="00116A7E" w14:paraId="79D0D162" w14:textId="77777777" w:rsidTr="00116A7E">
        <w:trPr>
          <w:jc w:val="center"/>
        </w:trPr>
        <w:tc>
          <w:tcPr>
            <w:tcW w:w="675" w:type="dxa"/>
            <w:vAlign w:val="center"/>
          </w:tcPr>
          <w:p w14:paraId="6392A19F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t>2</w:t>
            </w:r>
          </w:p>
        </w:tc>
        <w:tc>
          <w:tcPr>
            <w:tcW w:w="1876" w:type="dxa"/>
            <w:vAlign w:val="center"/>
          </w:tcPr>
          <w:p w14:paraId="0B4F49B3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09" w:type="dxa"/>
            <w:vAlign w:val="center"/>
          </w:tcPr>
          <w:p w14:paraId="7BCB11F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298" w:type="dxa"/>
            <w:vAlign w:val="center"/>
          </w:tcPr>
          <w:p w14:paraId="387C5A6A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928" w:type="dxa"/>
            <w:vAlign w:val="center"/>
          </w:tcPr>
          <w:p w14:paraId="15A564C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11" w:type="dxa"/>
            <w:vAlign w:val="center"/>
          </w:tcPr>
          <w:p w14:paraId="05172E90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44" w:type="dxa"/>
            <w:vAlign w:val="center"/>
          </w:tcPr>
          <w:p w14:paraId="6561F3BF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</w:tr>
      <w:tr w:rsidR="004929F5" w:rsidRPr="00116A7E" w14:paraId="4E9624DE" w14:textId="77777777" w:rsidTr="00116A7E">
        <w:trPr>
          <w:jc w:val="center"/>
        </w:trPr>
        <w:tc>
          <w:tcPr>
            <w:tcW w:w="675" w:type="dxa"/>
            <w:vAlign w:val="center"/>
          </w:tcPr>
          <w:p w14:paraId="5AFD8520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t>3</w:t>
            </w:r>
          </w:p>
        </w:tc>
        <w:tc>
          <w:tcPr>
            <w:tcW w:w="1876" w:type="dxa"/>
            <w:vAlign w:val="center"/>
          </w:tcPr>
          <w:p w14:paraId="4AE90573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09" w:type="dxa"/>
            <w:vAlign w:val="center"/>
          </w:tcPr>
          <w:p w14:paraId="6882EB09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298" w:type="dxa"/>
            <w:vAlign w:val="center"/>
          </w:tcPr>
          <w:p w14:paraId="017FA57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928" w:type="dxa"/>
            <w:vAlign w:val="center"/>
          </w:tcPr>
          <w:p w14:paraId="18FAAC7B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11" w:type="dxa"/>
            <w:vAlign w:val="center"/>
          </w:tcPr>
          <w:p w14:paraId="63B7A8A6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44" w:type="dxa"/>
            <w:vAlign w:val="center"/>
          </w:tcPr>
          <w:p w14:paraId="17CDD5F7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</w:tr>
      <w:tr w:rsidR="004929F5" w:rsidRPr="00116A7E" w14:paraId="7A69EF66" w14:textId="77777777" w:rsidTr="00116A7E">
        <w:trPr>
          <w:jc w:val="center"/>
        </w:trPr>
        <w:tc>
          <w:tcPr>
            <w:tcW w:w="675" w:type="dxa"/>
            <w:vAlign w:val="center"/>
          </w:tcPr>
          <w:p w14:paraId="71114511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t>4</w:t>
            </w:r>
          </w:p>
        </w:tc>
        <w:tc>
          <w:tcPr>
            <w:tcW w:w="1876" w:type="dxa"/>
            <w:vAlign w:val="center"/>
          </w:tcPr>
          <w:p w14:paraId="3E93970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09" w:type="dxa"/>
            <w:vAlign w:val="center"/>
          </w:tcPr>
          <w:p w14:paraId="3F150F0E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298" w:type="dxa"/>
            <w:vAlign w:val="center"/>
          </w:tcPr>
          <w:p w14:paraId="25EF521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928" w:type="dxa"/>
            <w:vAlign w:val="center"/>
          </w:tcPr>
          <w:p w14:paraId="692C490A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11" w:type="dxa"/>
            <w:vAlign w:val="center"/>
          </w:tcPr>
          <w:p w14:paraId="62FAEFEE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44" w:type="dxa"/>
            <w:vAlign w:val="center"/>
          </w:tcPr>
          <w:p w14:paraId="4FD35B7F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</w:tr>
      <w:tr w:rsidR="004929F5" w:rsidRPr="00116A7E" w14:paraId="565E280D" w14:textId="77777777" w:rsidTr="00116A7E">
        <w:trPr>
          <w:jc w:val="center"/>
        </w:trPr>
        <w:tc>
          <w:tcPr>
            <w:tcW w:w="675" w:type="dxa"/>
            <w:vAlign w:val="center"/>
          </w:tcPr>
          <w:p w14:paraId="4D121B35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t>5</w:t>
            </w:r>
          </w:p>
        </w:tc>
        <w:tc>
          <w:tcPr>
            <w:tcW w:w="1876" w:type="dxa"/>
            <w:vAlign w:val="center"/>
          </w:tcPr>
          <w:p w14:paraId="4AAAA389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09" w:type="dxa"/>
            <w:vAlign w:val="center"/>
          </w:tcPr>
          <w:p w14:paraId="0F508C19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298" w:type="dxa"/>
            <w:vAlign w:val="center"/>
          </w:tcPr>
          <w:p w14:paraId="201B5FF2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928" w:type="dxa"/>
            <w:vAlign w:val="center"/>
          </w:tcPr>
          <w:p w14:paraId="553C779E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11" w:type="dxa"/>
            <w:vAlign w:val="center"/>
          </w:tcPr>
          <w:p w14:paraId="0BC5C4CA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44" w:type="dxa"/>
            <w:vAlign w:val="center"/>
          </w:tcPr>
          <w:p w14:paraId="3D1B2B6F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</w:tr>
      <w:tr w:rsidR="004929F5" w:rsidRPr="00116A7E" w14:paraId="548FF1F8" w14:textId="77777777" w:rsidTr="00116A7E">
        <w:trPr>
          <w:jc w:val="center"/>
        </w:trPr>
        <w:tc>
          <w:tcPr>
            <w:tcW w:w="675" w:type="dxa"/>
            <w:vAlign w:val="center"/>
          </w:tcPr>
          <w:p w14:paraId="753355AF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t>6</w:t>
            </w:r>
          </w:p>
        </w:tc>
        <w:tc>
          <w:tcPr>
            <w:tcW w:w="1876" w:type="dxa"/>
            <w:vAlign w:val="center"/>
          </w:tcPr>
          <w:p w14:paraId="4D6B080B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09" w:type="dxa"/>
            <w:vAlign w:val="center"/>
          </w:tcPr>
          <w:p w14:paraId="1E207660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298" w:type="dxa"/>
            <w:vAlign w:val="center"/>
          </w:tcPr>
          <w:p w14:paraId="5E69F553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928" w:type="dxa"/>
            <w:vAlign w:val="center"/>
          </w:tcPr>
          <w:p w14:paraId="21F550B0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11" w:type="dxa"/>
            <w:vAlign w:val="center"/>
          </w:tcPr>
          <w:p w14:paraId="5B253A1D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  <w:tc>
          <w:tcPr>
            <w:tcW w:w="1344" w:type="dxa"/>
            <w:vAlign w:val="center"/>
          </w:tcPr>
          <w:p w14:paraId="3E3363FF" w14:textId="77777777" w:rsidR="004929F5" w:rsidRPr="00116A7E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</w:rPr>
            </w:pPr>
            <w:r w:rsidRPr="00116A7E">
              <w:rPr>
                <w:rFonts w:asciiTheme="majorHAnsi" w:hAnsiTheme="majorHAnsi" w:cstheme="majorHAnsi"/>
                <w:sz w:val="20"/>
                <w:szCs w:val="28"/>
              </w:rPr>
              <w:br/>
            </w:r>
          </w:p>
        </w:tc>
      </w:tr>
    </w:tbl>
    <w:p w14:paraId="3142AA1C" w14:textId="77777777" w:rsidR="004929F5" w:rsidRPr="00116A7E" w:rsidRDefault="00000000">
      <w:pPr>
        <w:rPr>
          <w:rFonts w:asciiTheme="majorHAnsi" w:hAnsiTheme="majorHAnsi" w:cstheme="majorHAnsi"/>
          <w:lang w:val="pl-PL"/>
        </w:rPr>
      </w:pPr>
      <w:r w:rsidRPr="00116A7E">
        <w:rPr>
          <w:rFonts w:asciiTheme="majorHAnsi" w:hAnsiTheme="majorHAnsi" w:cstheme="majorHAnsi"/>
          <w:lang w:val="pl-PL"/>
        </w:rPr>
        <w:t>Oświadczam, że przed dopuszczeniem wskazanych osób do realizacji zamówienia zostaną wykonane obowiązki weryfikacyjne dotyczące pracy lub działalności z małoletnimi, a dokumenty potwierdzające ich wykonanie będą dostępne do kontroli Zamawiającego w zakresie dopuszczonym prawem.</w:t>
      </w:r>
    </w:p>
    <w:p w14:paraId="36CBC14D" w14:textId="77777777" w:rsidR="00116A7E" w:rsidRDefault="00116A7E">
      <w:pPr>
        <w:jc w:val="right"/>
        <w:rPr>
          <w:rFonts w:asciiTheme="majorHAnsi" w:hAnsiTheme="majorHAnsi" w:cstheme="majorHAnsi"/>
        </w:rPr>
      </w:pPr>
    </w:p>
    <w:p w14:paraId="014EBE7A" w14:textId="77777777" w:rsidR="00116A7E" w:rsidRDefault="00116A7E">
      <w:pPr>
        <w:jc w:val="right"/>
        <w:rPr>
          <w:rFonts w:asciiTheme="majorHAnsi" w:hAnsiTheme="majorHAnsi" w:cstheme="majorHAnsi"/>
        </w:rPr>
      </w:pPr>
    </w:p>
    <w:p w14:paraId="7774BB8D" w14:textId="77777777" w:rsidR="00116A7E" w:rsidRDefault="00116A7E">
      <w:pPr>
        <w:jc w:val="right"/>
        <w:rPr>
          <w:rFonts w:asciiTheme="majorHAnsi" w:hAnsiTheme="majorHAnsi" w:cstheme="majorHAnsi"/>
        </w:rPr>
      </w:pPr>
    </w:p>
    <w:p w14:paraId="6584C70A" w14:textId="44EDF249" w:rsidR="004929F5" w:rsidRPr="00116A7E" w:rsidRDefault="00000000">
      <w:pPr>
        <w:jc w:val="right"/>
        <w:rPr>
          <w:rFonts w:asciiTheme="majorHAnsi" w:hAnsiTheme="majorHAnsi" w:cstheme="majorHAnsi"/>
        </w:rPr>
      </w:pPr>
      <w:r w:rsidRPr="00116A7E">
        <w:rPr>
          <w:rFonts w:asciiTheme="majorHAnsi" w:hAnsiTheme="majorHAnsi" w:cstheme="majorHAnsi"/>
        </w:rPr>
        <w:t>........................................................</w:t>
      </w:r>
      <w:r w:rsidRPr="00116A7E">
        <w:rPr>
          <w:rFonts w:asciiTheme="majorHAnsi" w:hAnsiTheme="majorHAnsi" w:cstheme="majorHAnsi"/>
        </w:rPr>
        <w:br/>
        <w:t>podpis osoby uprawnionej</w:t>
      </w:r>
    </w:p>
    <w:sectPr w:rsidR="004929F5" w:rsidRPr="00116A7E" w:rsidSect="00034616">
      <w:footerReference w:type="default" r:id="rId8"/>
      <w:pgSz w:w="11906" w:h="16838"/>
      <w:pgMar w:top="1134" w:right="1134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EF9DF" w14:textId="77777777" w:rsidR="00667CE4" w:rsidRDefault="00667CE4">
      <w:pPr>
        <w:spacing w:after="0" w:line="240" w:lineRule="auto"/>
      </w:pPr>
      <w:r>
        <w:separator/>
      </w:r>
    </w:p>
  </w:endnote>
  <w:endnote w:type="continuationSeparator" w:id="0">
    <w:p w14:paraId="3DDCEE2D" w14:textId="77777777" w:rsidR="00667CE4" w:rsidRDefault="00667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94D92" w14:textId="77777777" w:rsidR="004929F5" w:rsidRDefault="00000000">
    <w:pPr>
      <w:pStyle w:val="Stopka"/>
      <w:jc w:val="center"/>
    </w:pPr>
    <w:r>
      <w:fldChar w:fldCharType="begin"/>
    </w:r>
    <w:r>
      <w:instrText>PAGE</w:instrText>
    </w:r>
    <w:r w:rsidR="00116A7E">
      <w:fldChar w:fldCharType="separate"/>
    </w:r>
    <w:r w:rsidR="00116A7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54C2" w14:textId="77777777" w:rsidR="00667CE4" w:rsidRDefault="00667CE4">
      <w:pPr>
        <w:spacing w:after="0" w:line="240" w:lineRule="auto"/>
      </w:pPr>
      <w:r>
        <w:separator/>
      </w:r>
    </w:p>
  </w:footnote>
  <w:footnote w:type="continuationSeparator" w:id="0">
    <w:p w14:paraId="31F73FAB" w14:textId="77777777" w:rsidR="00667CE4" w:rsidRDefault="00667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4261080">
    <w:abstractNumId w:val="8"/>
  </w:num>
  <w:num w:numId="2" w16cid:durableId="1556501948">
    <w:abstractNumId w:val="6"/>
  </w:num>
  <w:num w:numId="3" w16cid:durableId="1401056829">
    <w:abstractNumId w:val="5"/>
  </w:num>
  <w:num w:numId="4" w16cid:durableId="1608850205">
    <w:abstractNumId w:val="4"/>
  </w:num>
  <w:num w:numId="5" w16cid:durableId="1608928026">
    <w:abstractNumId w:val="7"/>
  </w:num>
  <w:num w:numId="6" w16cid:durableId="1960067594">
    <w:abstractNumId w:val="3"/>
  </w:num>
  <w:num w:numId="7" w16cid:durableId="1516964703">
    <w:abstractNumId w:val="2"/>
  </w:num>
  <w:num w:numId="8" w16cid:durableId="328093909">
    <w:abstractNumId w:val="1"/>
  </w:num>
  <w:num w:numId="9" w16cid:durableId="106396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6A7E"/>
    <w:rsid w:val="0015074B"/>
    <w:rsid w:val="0029639D"/>
    <w:rsid w:val="00326F90"/>
    <w:rsid w:val="003559D3"/>
    <w:rsid w:val="004929F5"/>
    <w:rsid w:val="00667CE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A1426C"/>
  <w14:defaultImageDpi w14:val="300"/>
  <w15:docId w15:val="{6B8B75F5-3E2F-4CBE-B439-6FB7B957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 w:after="10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1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keepNext/>
      <w:pBdr>
        <w:bottom w:val="single" w:sz="8" w:space="4" w:color="4F81BD" w:themeColor="accent1"/>
      </w:pBdr>
      <w:spacing w:before="160" w:after="1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Katarzyna Tomala</cp:lastModifiedBy>
  <cp:revision>3</cp:revision>
  <dcterms:created xsi:type="dcterms:W3CDTF">2013-12-23T23:15:00Z</dcterms:created>
  <dcterms:modified xsi:type="dcterms:W3CDTF">2026-07-19T18:54:00Z</dcterms:modified>
  <cp:category/>
</cp:coreProperties>
</file>